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2EA" w:rsidRPr="00852C8C" w:rsidRDefault="008B72EA" w:rsidP="008B72EA">
      <w:pPr>
        <w:spacing w:after="0" w:line="240" w:lineRule="exact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="000F4A4F">
        <w:rPr>
          <w:rFonts w:ascii="Times New Roman" w:hAnsi="Times New Roman"/>
          <w:sz w:val="28"/>
          <w:szCs w:val="28"/>
        </w:rPr>
        <w:t xml:space="preserve">                               </w:t>
      </w:r>
      <w:r w:rsidRPr="004B3D0B">
        <w:rPr>
          <w:rFonts w:ascii="Times New Roman" w:hAnsi="Times New Roman"/>
          <w:sz w:val="28"/>
          <w:szCs w:val="28"/>
        </w:rPr>
        <w:t xml:space="preserve">Додаток </w:t>
      </w:r>
      <w:r w:rsidR="00852C8C">
        <w:rPr>
          <w:rFonts w:ascii="Times New Roman" w:hAnsi="Times New Roman"/>
          <w:sz w:val="28"/>
          <w:szCs w:val="28"/>
        </w:rPr>
        <w:t>1</w:t>
      </w:r>
    </w:p>
    <w:p w:rsidR="008B72EA" w:rsidRPr="004B3D0B" w:rsidRDefault="008B72EA" w:rsidP="008B72EA">
      <w:pPr>
        <w:spacing w:after="0" w:line="240" w:lineRule="exact"/>
        <w:ind w:left="6372"/>
        <w:rPr>
          <w:rFonts w:ascii="Times New Roman" w:hAnsi="Times New Roman"/>
          <w:sz w:val="28"/>
          <w:szCs w:val="28"/>
        </w:rPr>
      </w:pPr>
      <w:r w:rsidRPr="004B3D0B">
        <w:rPr>
          <w:rFonts w:ascii="Times New Roman" w:hAnsi="Times New Roman"/>
          <w:sz w:val="28"/>
          <w:szCs w:val="28"/>
        </w:rPr>
        <w:t>до рішення виконавчого комітету Запорізької міської  ради</w:t>
      </w:r>
    </w:p>
    <w:p w:rsidR="008B72EA" w:rsidRPr="004B3D0B" w:rsidRDefault="00D82F58" w:rsidP="008B72EA">
      <w:pPr>
        <w:spacing w:after="0" w:line="240" w:lineRule="exact"/>
        <w:ind w:left="63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</w:t>
      </w:r>
      <w:r w:rsidR="008B72EA" w:rsidRPr="004B3D0B">
        <w:rPr>
          <w:rFonts w:ascii="Times New Roman" w:hAnsi="Times New Roman"/>
          <w:sz w:val="28"/>
          <w:szCs w:val="28"/>
        </w:rPr>
        <w:t>№_</w:t>
      </w:r>
      <w:r>
        <w:rPr>
          <w:rFonts w:ascii="Times New Roman" w:hAnsi="Times New Roman"/>
          <w:sz w:val="28"/>
          <w:szCs w:val="28"/>
        </w:rPr>
        <w:t>__</w:t>
      </w:r>
      <w:r w:rsidR="008B72EA" w:rsidRPr="004B3D0B">
        <w:rPr>
          <w:rFonts w:ascii="Times New Roman" w:hAnsi="Times New Roman"/>
          <w:sz w:val="28"/>
          <w:szCs w:val="28"/>
        </w:rPr>
        <w:t>______</w:t>
      </w:r>
    </w:p>
    <w:p w:rsidR="008B72EA" w:rsidRPr="004B3D0B" w:rsidRDefault="008B72EA" w:rsidP="008B72E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B72EA" w:rsidRDefault="008B72EA" w:rsidP="00852C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B3D0B">
        <w:rPr>
          <w:rFonts w:ascii="Times New Roman" w:hAnsi="Times New Roman"/>
          <w:sz w:val="28"/>
          <w:szCs w:val="28"/>
        </w:rPr>
        <w:t xml:space="preserve">Перелік точок розміщення тимчасових споруд для провадження підприємницької діяльності у </w:t>
      </w:r>
      <w:proofErr w:type="spellStart"/>
      <w:r w:rsidRPr="004B3D0B">
        <w:rPr>
          <w:rFonts w:ascii="Times New Roman" w:hAnsi="Times New Roman"/>
          <w:sz w:val="28"/>
          <w:szCs w:val="28"/>
        </w:rPr>
        <w:t>Во</w:t>
      </w:r>
      <w:r>
        <w:rPr>
          <w:rFonts w:ascii="Times New Roman" w:hAnsi="Times New Roman"/>
          <w:sz w:val="28"/>
          <w:szCs w:val="28"/>
        </w:rPr>
        <w:t>з</w:t>
      </w:r>
      <w:r w:rsidRPr="004B3D0B">
        <w:rPr>
          <w:rFonts w:ascii="Times New Roman" w:hAnsi="Times New Roman"/>
          <w:sz w:val="28"/>
          <w:szCs w:val="28"/>
        </w:rPr>
        <w:t>несенівському</w:t>
      </w:r>
      <w:proofErr w:type="spellEnd"/>
      <w:r w:rsidRPr="004B3D0B">
        <w:rPr>
          <w:rFonts w:ascii="Times New Roman" w:hAnsi="Times New Roman"/>
          <w:sz w:val="28"/>
          <w:szCs w:val="28"/>
        </w:rPr>
        <w:t xml:space="preserve"> районі </w:t>
      </w:r>
      <w:proofErr w:type="spellStart"/>
      <w:r w:rsidRPr="004B3D0B">
        <w:rPr>
          <w:rFonts w:ascii="Times New Roman" w:hAnsi="Times New Roman"/>
          <w:sz w:val="28"/>
          <w:szCs w:val="28"/>
        </w:rPr>
        <w:t>м.Запоріжжя</w:t>
      </w:r>
      <w:proofErr w:type="spellEnd"/>
    </w:p>
    <w:p w:rsidR="00F1667C" w:rsidRDefault="00F1667C" w:rsidP="00852C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93"/>
        <w:gridCol w:w="2551"/>
        <w:gridCol w:w="2234"/>
        <w:gridCol w:w="1735"/>
        <w:gridCol w:w="708"/>
        <w:gridCol w:w="709"/>
      </w:tblGrid>
      <w:tr w:rsidR="00800435" w:rsidRPr="002968D9" w:rsidTr="00677247">
        <w:trPr>
          <w:trHeight w:val="567"/>
        </w:trPr>
        <w:tc>
          <w:tcPr>
            <w:tcW w:w="709" w:type="dxa"/>
            <w:shd w:val="clear" w:color="auto" w:fill="BFBFBF"/>
            <w:noWrap/>
            <w:vAlign w:val="center"/>
            <w:hideMark/>
          </w:tcPr>
          <w:p w:rsidR="00800435" w:rsidRPr="002968D9" w:rsidRDefault="00800435" w:rsidP="00C74584">
            <w:pPr>
              <w:spacing w:after="0" w:line="240" w:lineRule="auto"/>
              <w:ind w:left="-113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№ п/</w:t>
            </w: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п</w:t>
            </w:r>
            <w:proofErr w:type="spellEnd"/>
          </w:p>
        </w:tc>
        <w:tc>
          <w:tcPr>
            <w:tcW w:w="993" w:type="dxa"/>
            <w:shd w:val="clear" w:color="auto" w:fill="BFBFBF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Код точки</w:t>
            </w:r>
          </w:p>
        </w:tc>
        <w:tc>
          <w:tcPr>
            <w:tcW w:w="2551" w:type="dxa"/>
            <w:shd w:val="clear" w:color="auto" w:fill="BFBFBF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Координати точки</w:t>
            </w:r>
          </w:p>
        </w:tc>
        <w:tc>
          <w:tcPr>
            <w:tcW w:w="2234" w:type="dxa"/>
            <w:shd w:val="clear" w:color="auto" w:fill="BFBFBF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Адреса розміщення</w:t>
            </w:r>
          </w:p>
        </w:tc>
        <w:tc>
          <w:tcPr>
            <w:tcW w:w="1735" w:type="dxa"/>
            <w:shd w:val="clear" w:color="auto" w:fill="BFBFBF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Призначення</w:t>
            </w:r>
          </w:p>
        </w:tc>
        <w:tc>
          <w:tcPr>
            <w:tcW w:w="708" w:type="dxa"/>
            <w:shd w:val="clear" w:color="auto" w:fill="BFBFBF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Площа</w:t>
            </w:r>
          </w:p>
        </w:tc>
        <w:tc>
          <w:tcPr>
            <w:tcW w:w="709" w:type="dxa"/>
            <w:shd w:val="clear" w:color="auto" w:fill="BFBFBF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Архітип</w:t>
            </w:r>
            <w:proofErr w:type="spellEnd"/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В-001_В6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15635,3284;11978,7966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вул.Північне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 xml:space="preserve"> шосе,3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В-002_В6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15385,1262;11773,6599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вул.Північне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 xml:space="preserve"> шосе,3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ind w:left="-43" w:firstLine="43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В-003_В6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14275,5904;11868,2433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вул.Незалежної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 xml:space="preserve"> України,40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В-004_В6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14061,9765;11646,7255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вул.12 квітня,5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tabs>
                <w:tab w:val="left" w:pos="74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В-005_В6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13681,2500;11354,5741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вул.Возз'єднання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 xml:space="preserve"> України,3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В-006_В6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13817,5259;10985,2022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вул.Перемоги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>,1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В-007_В6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13547,3419;10671,5704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бул.Гвардійський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>,55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В-008_В6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13372,3873;11118,4954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бул.Гвардійський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>,91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В-009_В6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13066,0258;10981,9928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вул.12 квітня,65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В-010_В6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12794,2792;10885,1861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вул.Дунайська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>,14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В-011_В6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13885,5970;12522,1278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вул.Південноукраїнська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>,2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В-012_В6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13249,3579;11544,4125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вул.Перемоги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>,40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В-013_В6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13387,0812;11726,2405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бул.Шевченка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>,20/Возз'єднання України,25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В-014_В6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13598,7924;11833,8235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вул.Патріотична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>,17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В-015_В6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13961,1418;11999,3402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пр.Соборний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>,171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В-016_В6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14102,8995;12282,5326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вул.Незалежної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 xml:space="preserve"> України,39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В-017_В6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13649,0326;12370,8792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пр.Соборний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>,161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В-018_В6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12848,1405;13336,1471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пр.Соборний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>,145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В-019_В6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13632,8844;12467,7741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пр.Соборний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>,200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В-020_В6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13060,2012;11921,1988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вул.Паркова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>,8-а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В-021_В6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12781,5248;11828,1866</w:t>
            </w:r>
          </w:p>
        </w:tc>
        <w:tc>
          <w:tcPr>
            <w:tcW w:w="2234" w:type="dxa"/>
            <w:vAlign w:val="center"/>
            <w:hideMark/>
          </w:tcPr>
          <w:p w:rsidR="00800435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вул.Нижньодніпровська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>,14</w:t>
            </w:r>
          </w:p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В-022_В6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12788,4638;11548,2484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бул.Гвардійський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>,</w:t>
            </w:r>
            <w:r>
              <w:rPr>
                <w:rFonts w:ascii="Times New Roman" w:eastAsia="Times New Roman" w:hAnsi="Times New Roman"/>
                <w:lang w:eastAsia="uk-UA"/>
              </w:rPr>
              <w:t xml:space="preserve"> </w:t>
            </w:r>
            <w:r w:rsidRPr="002968D9">
              <w:rPr>
                <w:rFonts w:ascii="Times New Roman" w:eastAsia="Times New Roman" w:hAnsi="Times New Roman"/>
                <w:lang w:eastAsia="uk-UA"/>
              </w:rPr>
              <w:t>134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В-023_В6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12806,5643;11297,3828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бул.Шевченка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>,51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В-024_В6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12482,9482;11923,2133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бул.Гвардійський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>,149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В-025_В6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13038,6779;12344,6955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вул.Михайла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 xml:space="preserve"> </w:t>
            </w: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Гончаренка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>,23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В-026_В6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13463,7239;12606,8030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пр.Соборний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>,155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В-027_В6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13614,4590;12745,0317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вул.Михайла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 xml:space="preserve"> </w:t>
            </w: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Гончаренка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>,10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В-028_В6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13590,8413;13075,6176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вул.Сталеварів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>,3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В-029_В6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13781,2610;12878,3007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вул.Михайла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 xml:space="preserve"> </w:t>
            </w: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Гончаренка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>,6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В-030_В6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13278,8770;12780,8085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пр.Соборний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>,153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В-031_В6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13401,8104;13169,9887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вул.Незалежної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 xml:space="preserve"> України,51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В-032_В6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13530,8598;13394,7234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вул.Заводська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>,7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В-033_В6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13689,2668;14278,0585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вул.Адм.Нахімова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>,4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В-034_В6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13006,2680;13171,3213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пр.Соборний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>,149/</w:t>
            </w:r>
            <w:r w:rsidRPr="002968D9">
              <w:rPr>
                <w:rFonts w:ascii="Times New Roman" w:eastAsia="Times New Roman" w:hAnsi="Times New Roman"/>
                <w:lang w:val="en-US" w:eastAsia="uk-UA"/>
              </w:rPr>
              <w:t xml:space="preserve"> </w:t>
            </w: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вул.Лермонтова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>,10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В-035_В6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12694,4075;12922,4177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вул.Лермонтова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>,18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В-036_В6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12121,4745;12955,2229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вул.Перемоги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>,81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В-037_В6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12502,9974;13013,1964</w:t>
            </w:r>
            <w:r w:rsidRPr="002968D9">
              <w:rPr>
                <w:rFonts w:ascii="Times New Roman" w:eastAsia="Times New Roman" w:hAnsi="Times New Roman"/>
                <w:lang w:eastAsia="uk-UA"/>
              </w:rPr>
              <w:br w:type="page"/>
            </w:r>
            <w:r w:rsidRPr="002968D9">
              <w:rPr>
                <w:rFonts w:ascii="Times New Roman" w:eastAsia="Times New Roman" w:hAnsi="Times New Roman"/>
                <w:lang w:eastAsia="uk-UA"/>
              </w:rPr>
              <w:br w:type="page"/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вул.Патріотична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>,52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В-038_В6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12618,7341;13306,6209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вул.Якова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 xml:space="preserve"> </w:t>
            </w: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Новицького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>,12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В-039_В6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12729,5030;13430,9653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вул.Якова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 xml:space="preserve"> </w:t>
            </w: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Новицького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>,9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В-040_В6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12548,8085;13182,6305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вул.Леоніда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 xml:space="preserve"> Жаботинського,48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В-041_В6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12337,0120;13375,9682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вул.Патріотична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>,64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В-042_В6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11962,1540;13183,1176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бул.Центральний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>, 20-а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В-043_В6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12393,6612;13542,2132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бул.Центральний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>,4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В-044_В6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12075,2937;13473,2398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бул.Центральний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>,22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В-045_В6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12259,3864;11489,6058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вул.Нижньодніпровська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>,</w:t>
            </w:r>
            <w:r w:rsidRPr="002968D9">
              <w:rPr>
                <w:rFonts w:ascii="Times New Roman" w:eastAsia="Times New Roman" w:hAnsi="Times New Roman"/>
                <w:lang w:val="en-US" w:eastAsia="uk-UA"/>
              </w:rPr>
              <w:t xml:space="preserve"> </w:t>
            </w:r>
            <w:r w:rsidRPr="002968D9">
              <w:rPr>
                <w:rFonts w:ascii="Times New Roman" w:eastAsia="Times New Roman" w:hAnsi="Times New Roman"/>
                <w:lang w:eastAsia="uk-UA"/>
              </w:rPr>
              <w:t>2-а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В-046_В6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12253,0668;11397,8749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вул.Тбіліська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>,25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В-047_В6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12852,3611;12439,7910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вул.Сталеварів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>,30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В-048_В6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12632,2835;12420,4342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вул.Перемоги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>,59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В-049_В6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12828,3767;12702,8822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пр.Маяковського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>,</w:t>
            </w:r>
          </w:p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10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В-050_В6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11730,9714;13554,0561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бул.Центральний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>,</w:t>
            </w:r>
          </w:p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19-б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В-051_В6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11905,9911;13519,0991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бул.Центральний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>,</w:t>
            </w:r>
          </w:p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15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В-052_В6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12087,1391;13662,5070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бул.Центральний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>,</w:t>
            </w:r>
          </w:p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7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В-053_В6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12186,6351;13837,4132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бул.Центральний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>,3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В-054_В6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12181,2399;14215,0482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вул.Гагаріна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>,6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В-055_В6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11858,7433;14345,8959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вул.Яценка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>,6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В-056_В6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11823,1521;14179,0201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вул.Патріотична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>,84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В-057_В6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11667,7092;14055,7110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вул.Перемоги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>,119-б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В-058_В6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12093,8107;9710,3286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вул.Наукове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 xml:space="preserve"> містечко,25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В-059_В6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12346,8503;14430,3786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вул.Гагаріна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>,1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В-060_В6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12523,2509;14155,6485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вул.Незалежної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 xml:space="preserve"> України,86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В-061_В6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12687,7120;14082,8072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вул.Профспілок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>,2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В-062_В6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12473,6895;14549,2309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вул.Перемоги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>,131-а(127)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В-063_В6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12819,6121;14266,1486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вул.Кам'яногірська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>,8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В-064_В6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13243,0043;13249,8672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вул.Незалежної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 xml:space="preserve"> України,72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В-065_В6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12966,9707;13555,1059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вул.Якова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 xml:space="preserve"> </w:t>
            </w: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Новицького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>,4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В-066_В6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13242,8949;14621,2689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вул.Перемоги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>,133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В-067_В6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13108,6974;14077,1989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вул.Сєдова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>,3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В-068_В6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12884,8855;13888,5086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вул.Незалежної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 xml:space="preserve"> України,61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В-069_В6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12772,0460;13592,5423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proofErr w:type="spellStart"/>
            <w:r w:rsidRPr="002968D9">
              <w:rPr>
                <w:rFonts w:ascii="Times New Roman" w:eastAsia="Times New Roman" w:hAnsi="Times New Roman"/>
                <w:lang w:eastAsia="uk-UA"/>
              </w:rPr>
              <w:t>пр.Соборний</w:t>
            </w:r>
            <w:proofErr w:type="spellEnd"/>
            <w:r w:rsidRPr="002968D9">
              <w:rPr>
                <w:rFonts w:ascii="Times New Roman" w:eastAsia="Times New Roman" w:hAnsi="Times New Roman"/>
                <w:lang w:eastAsia="uk-UA"/>
              </w:rPr>
              <w:t>,172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послуги зв'язку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uk-UA"/>
              </w:rPr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</w:pPr>
            <w:r w:rsidRPr="002968D9">
              <w:rPr>
                <w:rFonts w:ascii="Times New Roman" w:eastAsia="Times New Roman" w:hAnsi="Times New Roman"/>
                <w:lang w:eastAsia="uk-UA"/>
              </w:rPr>
              <w:t>6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В-070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13601,6448;12505,1935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вул.Миру</w:t>
            </w:r>
            <w:proofErr w:type="spellEnd"/>
            <w:r w:rsidRPr="002968D9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</w:rPr>
              <w:t>пр.Соборний</w:t>
            </w:r>
            <w:proofErr w:type="spellEnd"/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r w:rsidRPr="002968D9">
              <w:rPr>
                <w:rFonts w:ascii="Times New Roman" w:hAnsi="Times New Roman"/>
                <w:lang w:val="ru-RU"/>
              </w:rPr>
              <w:t xml:space="preserve">за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виключенням</w:t>
            </w:r>
            <w:proofErr w:type="spellEnd"/>
            <w:r w:rsidRPr="002968D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алкогольних</w:t>
            </w:r>
            <w:proofErr w:type="spellEnd"/>
            <w:r w:rsidRPr="002968D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напо</w:t>
            </w:r>
            <w:proofErr w:type="spellEnd"/>
            <w:r w:rsidRPr="002968D9">
              <w:rPr>
                <w:rFonts w:ascii="Times New Roman" w:hAnsi="Times New Roman"/>
              </w:rPr>
              <w:t>їв та тютюнових виробів)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30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В-071</w:t>
            </w:r>
          </w:p>
        </w:tc>
        <w:tc>
          <w:tcPr>
            <w:tcW w:w="2551" w:type="dxa"/>
            <w:vAlign w:val="center"/>
            <w:hideMark/>
          </w:tcPr>
          <w:p w:rsidR="00800435" w:rsidRPr="003D1E46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D1E46">
              <w:rPr>
                <w:rFonts w:ascii="Times New Roman" w:hAnsi="Times New Roman"/>
              </w:rPr>
              <w:t>12304,716;14297,027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вул.Гагаріна</w:t>
            </w:r>
            <w:proofErr w:type="spellEnd"/>
            <w:r w:rsidRPr="002968D9">
              <w:rPr>
                <w:rFonts w:ascii="Times New Roman" w:hAnsi="Times New Roman"/>
              </w:rPr>
              <w:t>,2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торгівля ТВВ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30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2;4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В-072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12264,9801;12756,5603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вул.Перемоги</w:t>
            </w:r>
            <w:proofErr w:type="spellEnd"/>
            <w:r w:rsidRPr="002968D9">
              <w:rPr>
                <w:rFonts w:ascii="Times New Roman" w:hAnsi="Times New Roman"/>
              </w:rPr>
              <w:t>,69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надання послуг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В-073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13515,9332;13023,0995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вул.Незалежної</w:t>
            </w:r>
            <w:proofErr w:type="spellEnd"/>
            <w:r w:rsidRPr="002968D9">
              <w:rPr>
                <w:rFonts w:ascii="Times New Roman" w:hAnsi="Times New Roman"/>
              </w:rPr>
              <w:t xml:space="preserve"> України,49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прод.товари</w:t>
            </w:r>
            <w:proofErr w:type="spellEnd"/>
            <w:r w:rsidRPr="002968D9">
              <w:rPr>
                <w:rFonts w:ascii="Times New Roman" w:hAnsi="Times New Roman"/>
              </w:rPr>
              <w:t>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5;1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В-074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12499,7309;11150,3657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вул.Тбіліська</w:t>
            </w:r>
            <w:proofErr w:type="spellEnd"/>
            <w:r w:rsidRPr="002968D9">
              <w:rPr>
                <w:rFonts w:ascii="Times New Roman" w:hAnsi="Times New Roman"/>
              </w:rPr>
              <w:t>,17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збір склотари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20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5;4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В-075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13744,3610;11414,5472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вул.12 квітня,17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надання послуг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30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В-076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13749,8584;11416,4527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вул.12 квітня,19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збір склотари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20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5E5B56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E5B56">
              <w:rPr>
                <w:rFonts w:ascii="Times New Roman" w:hAnsi="Times New Roman"/>
                <w:color w:val="000000" w:themeColor="text1"/>
              </w:rPr>
              <w:t>В-077</w:t>
            </w:r>
          </w:p>
        </w:tc>
        <w:tc>
          <w:tcPr>
            <w:tcW w:w="2551" w:type="dxa"/>
            <w:vAlign w:val="center"/>
            <w:hideMark/>
          </w:tcPr>
          <w:p w:rsidR="00800435" w:rsidRPr="005E5B56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E5B56">
              <w:rPr>
                <w:rFonts w:ascii="Times New Roman" w:hAnsi="Times New Roman"/>
                <w:color w:val="000000" w:themeColor="text1"/>
              </w:rPr>
              <w:t>13855,7802;12876,9470</w:t>
            </w:r>
          </w:p>
        </w:tc>
        <w:tc>
          <w:tcPr>
            <w:tcW w:w="2234" w:type="dxa"/>
            <w:vAlign w:val="center"/>
            <w:hideMark/>
          </w:tcPr>
          <w:p w:rsidR="00800435" w:rsidRPr="005E5B56" w:rsidRDefault="00800435" w:rsidP="00433E37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5E5B56">
              <w:rPr>
                <w:rFonts w:ascii="Times New Roman" w:hAnsi="Times New Roman"/>
                <w:color w:val="000000" w:themeColor="text1"/>
              </w:rPr>
              <w:t>вул.Рекордна</w:t>
            </w:r>
            <w:proofErr w:type="spellEnd"/>
            <w:r w:rsidRPr="005E5B56">
              <w:rPr>
                <w:rFonts w:ascii="Times New Roman" w:hAnsi="Times New Roman"/>
                <w:color w:val="000000" w:themeColor="text1"/>
              </w:rPr>
              <w:t>,24</w:t>
            </w:r>
          </w:p>
        </w:tc>
        <w:tc>
          <w:tcPr>
            <w:tcW w:w="1735" w:type="dxa"/>
            <w:noWrap/>
            <w:vAlign w:val="center"/>
          </w:tcPr>
          <w:p w:rsidR="00800435" w:rsidRPr="004C25C2" w:rsidRDefault="00800435" w:rsidP="00433E37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3D1E46">
              <w:rPr>
                <w:rFonts w:ascii="Times New Roman" w:hAnsi="Times New Roman"/>
              </w:rPr>
              <w:t>ТНС</w:t>
            </w:r>
          </w:p>
        </w:tc>
        <w:tc>
          <w:tcPr>
            <w:tcW w:w="708" w:type="dxa"/>
            <w:vAlign w:val="center"/>
          </w:tcPr>
          <w:p w:rsidR="00800435" w:rsidRPr="005E5B56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E5B56">
              <w:rPr>
                <w:rFonts w:ascii="Times New Roman" w:hAnsi="Times New Roman"/>
                <w:color w:val="000000" w:themeColor="text1"/>
              </w:rPr>
              <w:t>20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5E5B56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E5B56">
              <w:rPr>
                <w:rFonts w:ascii="Times New Roman" w:hAnsi="Times New Roman"/>
                <w:color w:val="000000" w:themeColor="text1"/>
              </w:rPr>
              <w:t>4;1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В-078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13873,0094;12859,9383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вул.Рекордна</w:t>
            </w:r>
            <w:proofErr w:type="spellEnd"/>
            <w:r w:rsidRPr="002968D9">
              <w:rPr>
                <w:rFonts w:ascii="Times New Roman" w:hAnsi="Times New Roman"/>
              </w:rPr>
              <w:t>,24</w:t>
            </w:r>
          </w:p>
        </w:tc>
        <w:tc>
          <w:tcPr>
            <w:tcW w:w="1735" w:type="dxa"/>
            <w:noWrap/>
            <w:vAlign w:val="center"/>
          </w:tcPr>
          <w:p w:rsidR="00800435" w:rsidRPr="005D207B" w:rsidRDefault="00800435" w:rsidP="001447D2">
            <w:pPr>
              <w:spacing w:after="0" w:line="240" w:lineRule="auto"/>
              <w:rPr>
                <w:rFonts w:ascii="Times New Roman" w:hAnsi="Times New Roman"/>
                <w:highlight w:val="cyan"/>
                <w:lang w:val="ru-RU"/>
              </w:rPr>
            </w:pPr>
            <w:r w:rsidRPr="003D1E46">
              <w:rPr>
                <w:rFonts w:ascii="Times New Roman" w:hAnsi="Times New Roman"/>
                <w:lang w:val="ru-RU"/>
              </w:rPr>
              <w:t>ТНС (</w:t>
            </w:r>
            <w:proofErr w:type="spellStart"/>
            <w:r w:rsidRPr="003D1E46">
              <w:rPr>
                <w:rFonts w:ascii="Times New Roman" w:hAnsi="Times New Roman"/>
                <w:lang w:val="ru-RU"/>
              </w:rPr>
              <w:t>прод.товари</w:t>
            </w:r>
            <w:proofErr w:type="spellEnd"/>
            <w:r w:rsidRPr="003D1E46">
              <w:rPr>
                <w:rFonts w:ascii="Times New Roman" w:hAnsi="Times New Roman"/>
                <w:lang w:val="ru-RU"/>
              </w:rPr>
              <w:t>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В-079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13066,4031;12018,9930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вул.Паркова</w:t>
            </w:r>
            <w:proofErr w:type="spellEnd"/>
            <w:r w:rsidRPr="002968D9">
              <w:rPr>
                <w:rFonts w:ascii="Times New Roman" w:hAnsi="Times New Roman"/>
              </w:rPr>
              <w:t>,8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збір склотари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20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В-080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12113,0953;13825,4710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вул.Патріотична</w:t>
            </w:r>
            <w:proofErr w:type="spellEnd"/>
            <w:r w:rsidRPr="002968D9">
              <w:rPr>
                <w:rFonts w:ascii="Times New Roman" w:hAnsi="Times New Roman"/>
              </w:rPr>
              <w:t>,55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прод.товари</w:t>
            </w:r>
            <w:proofErr w:type="spellEnd"/>
            <w:r w:rsidRPr="002968D9">
              <w:rPr>
                <w:rFonts w:ascii="Times New Roman" w:hAnsi="Times New Roman"/>
              </w:rPr>
              <w:t>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5;2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В-081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12487,9319;13240,8343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вул.Патріотична</w:t>
            </w:r>
            <w:proofErr w:type="spellEnd"/>
            <w:r w:rsidRPr="002968D9">
              <w:rPr>
                <w:rFonts w:ascii="Times New Roman" w:hAnsi="Times New Roman"/>
              </w:rPr>
              <w:t>,58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 xml:space="preserve">ТНС 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2;4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</w:tcPr>
          <w:p w:rsidR="00800435" w:rsidRPr="002968D9" w:rsidRDefault="00800435" w:rsidP="00C7458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</w:tcPr>
          <w:p w:rsidR="00800435" w:rsidRPr="003D1E46" w:rsidRDefault="00800435" w:rsidP="00C74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D1E46">
              <w:rPr>
                <w:rFonts w:ascii="Times New Roman" w:hAnsi="Times New Roman"/>
              </w:rPr>
              <w:t>В-082</w:t>
            </w:r>
          </w:p>
        </w:tc>
        <w:tc>
          <w:tcPr>
            <w:tcW w:w="2551" w:type="dxa"/>
            <w:vAlign w:val="center"/>
          </w:tcPr>
          <w:p w:rsidR="00800435" w:rsidRPr="003D1E46" w:rsidRDefault="00800435" w:rsidP="00C74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D1E46">
              <w:rPr>
                <w:rFonts w:ascii="Times New Roman" w:hAnsi="Times New Roman"/>
              </w:rPr>
              <w:t>12463,63;11228,663</w:t>
            </w:r>
          </w:p>
        </w:tc>
        <w:tc>
          <w:tcPr>
            <w:tcW w:w="2234" w:type="dxa"/>
            <w:vAlign w:val="center"/>
          </w:tcPr>
          <w:p w:rsidR="00800435" w:rsidRPr="003D1E46" w:rsidRDefault="00800435" w:rsidP="00C74584">
            <w:pPr>
              <w:spacing w:after="0" w:line="240" w:lineRule="auto"/>
              <w:rPr>
                <w:rFonts w:ascii="Times New Roman" w:hAnsi="Times New Roman"/>
                <w:strike/>
              </w:rPr>
            </w:pPr>
            <w:r w:rsidRPr="003D1E46">
              <w:rPr>
                <w:rFonts w:ascii="Times New Roman" w:hAnsi="Times New Roman"/>
              </w:rPr>
              <w:t>вул. Немировича-Данченка, 60</w:t>
            </w:r>
          </w:p>
        </w:tc>
        <w:tc>
          <w:tcPr>
            <w:tcW w:w="1735" w:type="dxa"/>
            <w:noWrap/>
            <w:vAlign w:val="center"/>
          </w:tcPr>
          <w:p w:rsidR="00800435" w:rsidRPr="003D1E46" w:rsidRDefault="00800435" w:rsidP="00C74584">
            <w:pPr>
              <w:spacing w:after="0" w:line="240" w:lineRule="auto"/>
              <w:rPr>
                <w:rFonts w:ascii="Times New Roman" w:hAnsi="Times New Roman"/>
              </w:rPr>
            </w:pPr>
            <w:r w:rsidRPr="003D1E46">
              <w:rPr>
                <w:rFonts w:ascii="Times New Roman" w:hAnsi="Times New Roman"/>
              </w:rPr>
              <w:t>ТНС</w:t>
            </w:r>
          </w:p>
        </w:tc>
        <w:tc>
          <w:tcPr>
            <w:tcW w:w="708" w:type="dxa"/>
            <w:vAlign w:val="center"/>
          </w:tcPr>
          <w:p w:rsidR="00800435" w:rsidRPr="003D1E46" w:rsidRDefault="00800435" w:rsidP="00C74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D1E46">
              <w:rPr>
                <w:rFonts w:ascii="Times New Roman" w:hAnsi="Times New Roman"/>
              </w:rPr>
              <w:t>24</w:t>
            </w:r>
          </w:p>
        </w:tc>
        <w:tc>
          <w:tcPr>
            <w:tcW w:w="709" w:type="dxa"/>
            <w:noWrap/>
            <w:vAlign w:val="center"/>
          </w:tcPr>
          <w:p w:rsidR="00800435" w:rsidRPr="003D1E46" w:rsidRDefault="00800435" w:rsidP="00C74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D1E46">
              <w:rPr>
                <w:rFonts w:ascii="Times New Roman" w:hAnsi="Times New Roman"/>
              </w:rPr>
              <w:t>5;4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C74584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000000" w:themeColor="text1"/>
              </w:rPr>
            </w:pPr>
            <w:r w:rsidRPr="00C74584">
              <w:rPr>
                <w:rFonts w:ascii="Times New Roman" w:hAnsi="Times New Roman"/>
                <w:color w:val="000000" w:themeColor="text1"/>
              </w:rPr>
              <w:t>В-083</w:t>
            </w:r>
          </w:p>
        </w:tc>
        <w:tc>
          <w:tcPr>
            <w:tcW w:w="2551" w:type="dxa"/>
            <w:vAlign w:val="center"/>
            <w:hideMark/>
          </w:tcPr>
          <w:p w:rsidR="00800435" w:rsidRPr="00C74584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000000" w:themeColor="text1"/>
              </w:rPr>
            </w:pPr>
            <w:r w:rsidRPr="00C74584">
              <w:rPr>
                <w:rFonts w:ascii="Times New Roman" w:hAnsi="Times New Roman"/>
                <w:color w:val="000000" w:themeColor="text1"/>
              </w:rPr>
              <w:t>13073,2260;13231,7844</w:t>
            </w:r>
          </w:p>
        </w:tc>
        <w:tc>
          <w:tcPr>
            <w:tcW w:w="2234" w:type="dxa"/>
            <w:vAlign w:val="center"/>
            <w:hideMark/>
          </w:tcPr>
          <w:p w:rsidR="00800435" w:rsidRPr="00C74584" w:rsidRDefault="00800435" w:rsidP="00433E37">
            <w:pPr>
              <w:spacing w:after="0" w:line="240" w:lineRule="auto"/>
              <w:rPr>
                <w:rFonts w:ascii="Times New Roman" w:hAnsi="Times New Roman"/>
                <w:strike/>
                <w:color w:val="000000" w:themeColor="text1"/>
              </w:rPr>
            </w:pPr>
            <w:proofErr w:type="spellStart"/>
            <w:r w:rsidRPr="00C74584">
              <w:rPr>
                <w:rFonts w:ascii="Times New Roman" w:hAnsi="Times New Roman"/>
                <w:color w:val="000000" w:themeColor="text1"/>
              </w:rPr>
              <w:t>вул.Лермонтова</w:t>
            </w:r>
            <w:proofErr w:type="spellEnd"/>
            <w:r w:rsidRPr="00C74584">
              <w:rPr>
                <w:rFonts w:ascii="Times New Roman" w:hAnsi="Times New Roman"/>
                <w:color w:val="000000" w:themeColor="text1"/>
              </w:rPr>
              <w:t>,8-а/</w:t>
            </w:r>
            <w:proofErr w:type="spellStart"/>
            <w:r w:rsidRPr="00C74584">
              <w:rPr>
                <w:rFonts w:ascii="Times New Roman" w:hAnsi="Times New Roman"/>
                <w:color w:val="000000" w:themeColor="text1"/>
              </w:rPr>
              <w:t>пр.Соборний</w:t>
            </w:r>
            <w:proofErr w:type="spellEnd"/>
            <w:r w:rsidRPr="00C74584">
              <w:rPr>
                <w:rFonts w:ascii="Times New Roman" w:hAnsi="Times New Roman"/>
                <w:color w:val="000000" w:themeColor="text1"/>
              </w:rPr>
              <w:t>,186</w:t>
            </w:r>
          </w:p>
        </w:tc>
        <w:tc>
          <w:tcPr>
            <w:tcW w:w="1735" w:type="dxa"/>
            <w:noWrap/>
            <w:vAlign w:val="center"/>
          </w:tcPr>
          <w:p w:rsidR="00800435" w:rsidRPr="00C74584" w:rsidRDefault="00800435" w:rsidP="00433E37">
            <w:pPr>
              <w:spacing w:after="0" w:line="240" w:lineRule="auto"/>
              <w:rPr>
                <w:rFonts w:ascii="Times New Roman" w:hAnsi="Times New Roman"/>
                <w:strike/>
                <w:color w:val="000000" w:themeColor="text1"/>
              </w:rPr>
            </w:pPr>
            <w:r w:rsidRPr="00C74584">
              <w:rPr>
                <w:rFonts w:ascii="Times New Roman" w:hAnsi="Times New Roman"/>
                <w:color w:val="000000" w:themeColor="text1"/>
              </w:rPr>
              <w:t>ТНС</w:t>
            </w:r>
          </w:p>
        </w:tc>
        <w:tc>
          <w:tcPr>
            <w:tcW w:w="708" w:type="dxa"/>
            <w:vAlign w:val="center"/>
          </w:tcPr>
          <w:p w:rsidR="00800435" w:rsidRPr="00C74584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000000" w:themeColor="text1"/>
              </w:rPr>
            </w:pPr>
            <w:r w:rsidRPr="00C74584">
              <w:rPr>
                <w:rFonts w:ascii="Times New Roman" w:hAnsi="Times New Roman"/>
                <w:color w:val="000000" w:themeColor="text1"/>
              </w:rPr>
              <w:t>24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C74584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000000" w:themeColor="text1"/>
              </w:rPr>
            </w:pPr>
            <w:r w:rsidRPr="00C74584">
              <w:rPr>
                <w:rFonts w:ascii="Times New Roman" w:hAnsi="Times New Roman"/>
                <w:color w:val="000000" w:themeColor="text1"/>
              </w:rPr>
              <w:t>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В-084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12293,1148;14306,1153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вул.Гагаріна</w:t>
            </w:r>
            <w:proofErr w:type="spellEnd"/>
            <w:r w:rsidRPr="002968D9">
              <w:rPr>
                <w:rFonts w:ascii="Times New Roman" w:hAnsi="Times New Roman"/>
              </w:rPr>
              <w:t>,4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прод.товари</w:t>
            </w:r>
            <w:proofErr w:type="spellEnd"/>
            <w:r w:rsidRPr="002968D9">
              <w:rPr>
                <w:rFonts w:ascii="Times New Roman" w:hAnsi="Times New Roman"/>
              </w:rPr>
              <w:t>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18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В-085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12287,0777;14300,4917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вул.Гагаріна</w:t>
            </w:r>
            <w:proofErr w:type="spellEnd"/>
            <w:r w:rsidRPr="002968D9">
              <w:rPr>
                <w:rFonts w:ascii="Times New Roman" w:hAnsi="Times New Roman"/>
              </w:rPr>
              <w:t>,4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прод.товари</w:t>
            </w:r>
            <w:proofErr w:type="spellEnd"/>
            <w:r w:rsidRPr="002968D9">
              <w:rPr>
                <w:rFonts w:ascii="Times New Roman" w:hAnsi="Times New Roman"/>
              </w:rPr>
              <w:t>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21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5B56">
              <w:rPr>
                <w:rFonts w:ascii="Times New Roman" w:hAnsi="Times New Roman"/>
                <w:color w:val="000000" w:themeColor="text1"/>
              </w:rPr>
              <w:t>В-086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5B56">
              <w:rPr>
                <w:rFonts w:ascii="Times New Roman" w:hAnsi="Times New Roman"/>
                <w:color w:val="000000" w:themeColor="text1"/>
              </w:rPr>
              <w:t>13755,4274;11950,3391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E5B56">
              <w:rPr>
                <w:rFonts w:ascii="Times New Roman" w:hAnsi="Times New Roman"/>
                <w:color w:val="000000" w:themeColor="text1"/>
              </w:rPr>
              <w:t>бул.Шевченка</w:t>
            </w:r>
            <w:proofErr w:type="spellEnd"/>
            <w:r w:rsidRPr="005E5B56">
              <w:rPr>
                <w:rFonts w:ascii="Times New Roman" w:hAnsi="Times New Roman"/>
                <w:color w:val="000000" w:themeColor="text1"/>
              </w:rPr>
              <w:t>,8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</w:rPr>
            </w:pPr>
            <w:r w:rsidRPr="005E5B56">
              <w:rPr>
                <w:rFonts w:ascii="Times New Roman" w:hAnsi="Times New Roman"/>
                <w:color w:val="000000" w:themeColor="text1"/>
              </w:rPr>
              <w:t>збір склотари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5B56">
              <w:rPr>
                <w:rFonts w:ascii="Times New Roman" w:hAnsi="Times New Roman"/>
                <w:color w:val="000000" w:themeColor="text1"/>
              </w:rPr>
              <w:t>20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5B56">
              <w:rPr>
                <w:rFonts w:ascii="Times New Roman" w:hAnsi="Times New Roman"/>
                <w:color w:val="000000" w:themeColor="text1"/>
              </w:rPr>
              <w:t>4;1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5E5B56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2968D9">
              <w:rPr>
                <w:rFonts w:ascii="Times New Roman" w:hAnsi="Times New Roman"/>
              </w:rPr>
              <w:t>В-088</w:t>
            </w:r>
          </w:p>
        </w:tc>
        <w:tc>
          <w:tcPr>
            <w:tcW w:w="2551" w:type="dxa"/>
            <w:vAlign w:val="center"/>
            <w:hideMark/>
          </w:tcPr>
          <w:p w:rsidR="00800435" w:rsidRPr="005E5B56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2968D9">
              <w:rPr>
                <w:rFonts w:ascii="Times New Roman" w:hAnsi="Times New Roman"/>
              </w:rPr>
              <w:t>12678,5641;12444,2342</w:t>
            </w:r>
          </w:p>
        </w:tc>
        <w:tc>
          <w:tcPr>
            <w:tcW w:w="2234" w:type="dxa"/>
            <w:vAlign w:val="center"/>
            <w:hideMark/>
          </w:tcPr>
          <w:p w:rsidR="00800435" w:rsidRPr="005E5B56" w:rsidRDefault="00800435" w:rsidP="00433E37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вул.Перемоги</w:t>
            </w:r>
            <w:proofErr w:type="spellEnd"/>
            <w:r w:rsidRPr="002968D9">
              <w:rPr>
                <w:rFonts w:ascii="Times New Roman" w:hAnsi="Times New Roman"/>
              </w:rPr>
              <w:t xml:space="preserve">,59 </w:t>
            </w:r>
          </w:p>
        </w:tc>
        <w:tc>
          <w:tcPr>
            <w:tcW w:w="1735" w:type="dxa"/>
            <w:noWrap/>
            <w:vAlign w:val="center"/>
          </w:tcPr>
          <w:p w:rsidR="00800435" w:rsidRPr="005E5B56" w:rsidRDefault="00800435" w:rsidP="00433E37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2968D9">
              <w:rPr>
                <w:rFonts w:ascii="Times New Roman" w:hAnsi="Times New Roman"/>
              </w:rPr>
              <w:t>надання послуг</w:t>
            </w:r>
          </w:p>
        </w:tc>
        <w:tc>
          <w:tcPr>
            <w:tcW w:w="708" w:type="dxa"/>
            <w:vAlign w:val="center"/>
          </w:tcPr>
          <w:p w:rsidR="00800435" w:rsidRPr="005E5B56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2968D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5E5B56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2968D9">
              <w:rPr>
                <w:rFonts w:ascii="Times New Roman" w:hAnsi="Times New Roman"/>
              </w:rPr>
              <w:t>4;1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В-089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13544,5201;12373,8691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8309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вул.Південноукраїнська</w:t>
            </w:r>
            <w:proofErr w:type="spellEnd"/>
            <w:r w:rsidRPr="002968D9">
              <w:rPr>
                <w:rFonts w:ascii="Times New Roman" w:hAnsi="Times New Roman"/>
              </w:rPr>
              <w:t>,9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збір склотари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20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В-090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13490,6469;12768,7038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вул.Михайла</w:t>
            </w:r>
            <w:proofErr w:type="spellEnd"/>
            <w:r w:rsidRPr="002968D9">
              <w:rPr>
                <w:rFonts w:ascii="Times New Roman" w:hAnsi="Times New Roman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</w:rPr>
              <w:t>Гончаренка</w:t>
            </w:r>
            <w:proofErr w:type="spellEnd"/>
            <w:r w:rsidRPr="002968D9">
              <w:rPr>
                <w:rFonts w:ascii="Times New Roman" w:hAnsi="Times New Roman"/>
              </w:rPr>
              <w:t>,7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збір склотари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20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В-094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11637,7564;13441,9095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вул.Перемоги</w:t>
            </w:r>
            <w:proofErr w:type="spellEnd"/>
            <w:r w:rsidRPr="002968D9">
              <w:rPr>
                <w:rFonts w:ascii="Times New Roman" w:hAnsi="Times New Roman"/>
              </w:rPr>
              <w:t>,91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прод.товари</w:t>
            </w:r>
            <w:proofErr w:type="spellEnd"/>
            <w:r w:rsidRPr="002968D9">
              <w:rPr>
                <w:rFonts w:ascii="Times New Roman" w:hAnsi="Times New Roman"/>
              </w:rPr>
              <w:t>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</w:tcPr>
          <w:p w:rsidR="00800435" w:rsidRPr="002968D9" w:rsidRDefault="00800435" w:rsidP="00C7458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</w:tcPr>
          <w:p w:rsidR="00800435" w:rsidRPr="00BE5B0D" w:rsidRDefault="00800435" w:rsidP="00C74584">
            <w:pPr>
              <w:spacing w:after="0" w:line="240" w:lineRule="auto"/>
              <w:jc w:val="center"/>
              <w:rPr>
                <w:rFonts w:ascii="Times New Roman" w:hAnsi="Times New Roman"/>
                <w:color w:val="00B050"/>
              </w:rPr>
            </w:pPr>
            <w:r w:rsidRPr="003D1E46">
              <w:rPr>
                <w:rFonts w:ascii="Times New Roman" w:hAnsi="Times New Roman"/>
              </w:rPr>
              <w:t>В-097</w:t>
            </w:r>
          </w:p>
        </w:tc>
        <w:tc>
          <w:tcPr>
            <w:tcW w:w="2551" w:type="dxa"/>
            <w:vAlign w:val="center"/>
          </w:tcPr>
          <w:p w:rsidR="00800435" w:rsidRPr="00556BA7" w:rsidRDefault="00800435" w:rsidP="00C74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6BA7">
              <w:rPr>
                <w:rFonts w:ascii="Times New Roman" w:hAnsi="Times New Roman"/>
              </w:rPr>
              <w:t>13553,8564;13002,2838</w:t>
            </w:r>
          </w:p>
          <w:p w:rsidR="00800435" w:rsidRPr="00556BA7" w:rsidRDefault="00800435" w:rsidP="00C7458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4" w:type="dxa"/>
            <w:vAlign w:val="center"/>
          </w:tcPr>
          <w:p w:rsidR="00800435" w:rsidRPr="00556BA7" w:rsidRDefault="00800435" w:rsidP="00C7458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56BA7">
              <w:rPr>
                <w:rFonts w:ascii="Times New Roman" w:hAnsi="Times New Roman"/>
              </w:rPr>
              <w:t>вул.Незалежної</w:t>
            </w:r>
            <w:proofErr w:type="spellEnd"/>
            <w:r w:rsidRPr="00556BA7">
              <w:rPr>
                <w:rFonts w:ascii="Times New Roman" w:hAnsi="Times New Roman"/>
              </w:rPr>
              <w:t xml:space="preserve"> України/Сталеварів</w:t>
            </w:r>
          </w:p>
          <w:p w:rsidR="00800435" w:rsidRPr="00556BA7" w:rsidRDefault="00800435" w:rsidP="00C7458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5" w:type="dxa"/>
            <w:noWrap/>
            <w:vAlign w:val="center"/>
          </w:tcPr>
          <w:p w:rsidR="00800435" w:rsidRPr="00BE5B0D" w:rsidRDefault="00800435" w:rsidP="00C7458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BE5B0D">
              <w:rPr>
                <w:rFonts w:ascii="Times New Roman" w:hAnsi="Times New Roman"/>
                <w:color w:val="000000" w:themeColor="text1"/>
              </w:rPr>
              <w:t xml:space="preserve">ТНС </w:t>
            </w:r>
          </w:p>
        </w:tc>
        <w:tc>
          <w:tcPr>
            <w:tcW w:w="708" w:type="dxa"/>
            <w:vAlign w:val="center"/>
          </w:tcPr>
          <w:p w:rsidR="00800435" w:rsidRPr="00BE5B0D" w:rsidRDefault="00800435" w:rsidP="00C7458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E5B0D">
              <w:rPr>
                <w:rFonts w:ascii="Times New Roman" w:hAnsi="Times New Roman"/>
                <w:color w:val="000000" w:themeColor="text1"/>
              </w:rPr>
              <w:t>16</w:t>
            </w:r>
          </w:p>
        </w:tc>
        <w:tc>
          <w:tcPr>
            <w:tcW w:w="709" w:type="dxa"/>
            <w:noWrap/>
            <w:vAlign w:val="center"/>
          </w:tcPr>
          <w:p w:rsidR="00800435" w:rsidRPr="00BE5B0D" w:rsidRDefault="00800435" w:rsidP="00C7458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BE5B0D">
              <w:rPr>
                <w:rFonts w:ascii="Times New Roman" w:hAnsi="Times New Roman"/>
                <w:color w:val="000000" w:themeColor="text1"/>
              </w:rPr>
              <w:t>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В-098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13550,7690;13005,5643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вул.Незалежної</w:t>
            </w:r>
            <w:proofErr w:type="spellEnd"/>
            <w:r w:rsidRPr="002968D9">
              <w:rPr>
                <w:rFonts w:ascii="Times New Roman" w:hAnsi="Times New Roman"/>
              </w:rPr>
              <w:t xml:space="preserve"> України/Сталеварів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</w:t>
            </w:r>
            <w:proofErr w:type="spellEnd"/>
            <w:r w:rsidRPr="002968D9">
              <w:rPr>
                <w:rFonts w:ascii="Times New Roman" w:hAnsi="Times New Roman"/>
              </w:rPr>
              <w:t>. товари)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C74584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  <w:strike/>
              </w:rPr>
            </w:pPr>
            <w:r w:rsidRPr="00C74584">
              <w:rPr>
                <w:rFonts w:ascii="Times New Roman" w:hAnsi="Times New Roman"/>
              </w:rPr>
              <w:t>В-099</w:t>
            </w:r>
          </w:p>
        </w:tc>
        <w:tc>
          <w:tcPr>
            <w:tcW w:w="2551" w:type="dxa"/>
            <w:vAlign w:val="center"/>
            <w:hideMark/>
          </w:tcPr>
          <w:p w:rsidR="00800435" w:rsidRPr="00C74584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  <w:strike/>
              </w:rPr>
            </w:pPr>
            <w:r w:rsidRPr="00C74584">
              <w:rPr>
                <w:rFonts w:ascii="Times New Roman" w:hAnsi="Times New Roman"/>
              </w:rPr>
              <w:t>11906,5070;13105,7334</w:t>
            </w:r>
          </w:p>
        </w:tc>
        <w:tc>
          <w:tcPr>
            <w:tcW w:w="2234" w:type="dxa"/>
            <w:vAlign w:val="center"/>
            <w:hideMark/>
          </w:tcPr>
          <w:p w:rsidR="00800435" w:rsidRPr="00C74584" w:rsidRDefault="00800435" w:rsidP="00433E37">
            <w:pPr>
              <w:spacing w:after="0" w:line="240" w:lineRule="auto"/>
              <w:rPr>
                <w:rFonts w:ascii="Times New Roman" w:hAnsi="Times New Roman"/>
                <w:strike/>
                <w:lang w:val="ru-RU"/>
              </w:rPr>
            </w:pPr>
            <w:proofErr w:type="spellStart"/>
            <w:r w:rsidRPr="00C74584">
              <w:rPr>
                <w:rFonts w:ascii="Times New Roman" w:hAnsi="Times New Roman"/>
              </w:rPr>
              <w:t>вул.Перемоги</w:t>
            </w:r>
            <w:proofErr w:type="spellEnd"/>
            <w:r w:rsidRPr="00C74584">
              <w:rPr>
                <w:rFonts w:ascii="Times New Roman" w:hAnsi="Times New Roman"/>
              </w:rPr>
              <w:t>,87</w:t>
            </w:r>
          </w:p>
        </w:tc>
        <w:tc>
          <w:tcPr>
            <w:tcW w:w="1735" w:type="dxa"/>
            <w:noWrap/>
            <w:vAlign w:val="center"/>
          </w:tcPr>
          <w:p w:rsidR="00800435" w:rsidRPr="00C74584" w:rsidRDefault="00800435" w:rsidP="00433E37">
            <w:pPr>
              <w:spacing w:after="0" w:line="240" w:lineRule="auto"/>
              <w:rPr>
                <w:rFonts w:ascii="Times New Roman" w:hAnsi="Times New Roman"/>
                <w:strike/>
              </w:rPr>
            </w:pPr>
            <w:r w:rsidRPr="00C74584">
              <w:rPr>
                <w:rFonts w:ascii="Times New Roman" w:hAnsi="Times New Roman"/>
              </w:rPr>
              <w:t xml:space="preserve">морозиво, </w:t>
            </w:r>
            <w:proofErr w:type="spellStart"/>
            <w:r w:rsidRPr="00C74584">
              <w:rPr>
                <w:rFonts w:ascii="Times New Roman" w:hAnsi="Times New Roman"/>
              </w:rPr>
              <w:t>прод.товари</w:t>
            </w:r>
            <w:proofErr w:type="spellEnd"/>
          </w:p>
        </w:tc>
        <w:tc>
          <w:tcPr>
            <w:tcW w:w="708" w:type="dxa"/>
            <w:vAlign w:val="center"/>
          </w:tcPr>
          <w:p w:rsidR="00800435" w:rsidRPr="00C74584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  <w:strike/>
              </w:rPr>
            </w:pPr>
            <w:r w:rsidRPr="00C74584">
              <w:rPr>
                <w:rFonts w:ascii="Times New Roman" w:hAnsi="Times New Roman"/>
              </w:rPr>
              <w:t>8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C74584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  <w:strike/>
              </w:rPr>
            </w:pPr>
            <w:r w:rsidRPr="00C74584">
              <w:rPr>
                <w:rFonts w:ascii="Times New Roman" w:hAnsi="Times New Roman"/>
              </w:rPr>
              <w:t>4;2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В-100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12355,8021;13898,4684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бул</w:t>
            </w:r>
            <w:proofErr w:type="spellEnd"/>
            <w:r w:rsidRPr="002968D9">
              <w:rPr>
                <w:rFonts w:ascii="Times New Roman" w:hAnsi="Times New Roman"/>
              </w:rPr>
              <w:t>. Центральний,3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 xml:space="preserve">морозиво, </w:t>
            </w:r>
            <w:proofErr w:type="spellStart"/>
            <w:r w:rsidRPr="002968D9">
              <w:rPr>
                <w:rFonts w:ascii="Times New Roman" w:hAnsi="Times New Roman"/>
              </w:rPr>
              <w:t>прод.товари</w:t>
            </w:r>
            <w:proofErr w:type="spellEnd"/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В-101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16448,6360;12034,6260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вул.Єнісейська</w:t>
            </w:r>
            <w:proofErr w:type="spellEnd"/>
            <w:r w:rsidRPr="002968D9">
              <w:rPr>
                <w:rFonts w:ascii="Times New Roman" w:hAnsi="Times New Roman"/>
              </w:rPr>
              <w:t>,10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прод.товари</w:t>
            </w:r>
            <w:proofErr w:type="spellEnd"/>
            <w:r w:rsidRPr="002968D9">
              <w:rPr>
                <w:rFonts w:ascii="Times New Roman" w:hAnsi="Times New Roman"/>
              </w:rPr>
              <w:t>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5;4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В-102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15407,7986;11794,4646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вул.Північне</w:t>
            </w:r>
            <w:proofErr w:type="spellEnd"/>
            <w:r w:rsidRPr="002968D9">
              <w:rPr>
                <w:rFonts w:ascii="Times New Roman" w:hAnsi="Times New Roman"/>
              </w:rPr>
              <w:t xml:space="preserve"> шосе,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>3-а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r w:rsidRPr="002968D9">
              <w:rPr>
                <w:rFonts w:ascii="Times New Roman" w:hAnsi="Times New Roman"/>
                <w:lang w:val="ru-RU"/>
              </w:rPr>
              <w:t xml:space="preserve">за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виключенням</w:t>
            </w:r>
            <w:proofErr w:type="spellEnd"/>
            <w:r w:rsidRPr="002968D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алкогольних</w:t>
            </w:r>
            <w:proofErr w:type="spellEnd"/>
            <w:r w:rsidRPr="002968D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напо</w:t>
            </w:r>
            <w:proofErr w:type="spellEnd"/>
            <w:r w:rsidRPr="002968D9">
              <w:rPr>
                <w:rFonts w:ascii="Times New Roman" w:hAnsi="Times New Roman"/>
              </w:rPr>
              <w:t>їв та тютюнових виробів)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3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В-103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13332,4007;11674,9713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бул.Шевченка</w:t>
            </w:r>
            <w:proofErr w:type="spellEnd"/>
            <w:r w:rsidRPr="002968D9">
              <w:rPr>
                <w:rFonts w:ascii="Times New Roman" w:hAnsi="Times New Roman"/>
              </w:rPr>
              <w:t>,22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18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В-104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11817,2180;14295,3294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вул.Патріотична</w:t>
            </w:r>
            <w:proofErr w:type="spellEnd"/>
            <w:r w:rsidRPr="002968D9">
              <w:rPr>
                <w:rFonts w:ascii="Times New Roman" w:hAnsi="Times New Roman"/>
              </w:rPr>
              <w:t>,86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2968D9">
              <w:rPr>
                <w:rFonts w:ascii="Times New Roman" w:hAnsi="Times New Roman"/>
              </w:rPr>
              <w:t>ТНС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21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В-105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11823,8243;14284,9390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вул.Патріотична</w:t>
            </w:r>
            <w:proofErr w:type="spellEnd"/>
            <w:r w:rsidRPr="002968D9">
              <w:rPr>
                <w:rFonts w:ascii="Times New Roman" w:hAnsi="Times New Roman"/>
              </w:rPr>
              <w:t>,86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В-106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12315,5560;14322,6786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вул.Незалежної</w:t>
            </w:r>
            <w:proofErr w:type="spellEnd"/>
            <w:r w:rsidRPr="002968D9">
              <w:rPr>
                <w:rFonts w:ascii="Times New Roman" w:hAnsi="Times New Roman"/>
              </w:rPr>
              <w:t xml:space="preserve"> України,92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6C2133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напівфабрикати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В-107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12312,2231;14320,1172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вул.Незалежної</w:t>
            </w:r>
            <w:proofErr w:type="spellEnd"/>
            <w:r w:rsidRPr="002968D9">
              <w:rPr>
                <w:rFonts w:ascii="Times New Roman" w:hAnsi="Times New Roman"/>
              </w:rPr>
              <w:t xml:space="preserve"> України,92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6C2133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продукти харчування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В-108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12308,2112;14316,6917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вул.Гагаріна</w:t>
            </w:r>
            <w:proofErr w:type="spellEnd"/>
            <w:r w:rsidRPr="002968D9">
              <w:rPr>
                <w:rFonts w:ascii="Times New Roman" w:hAnsi="Times New Roman"/>
              </w:rPr>
              <w:t>,4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2968D9">
              <w:rPr>
                <w:rFonts w:ascii="Times New Roman" w:hAnsi="Times New Roman"/>
              </w:rPr>
              <w:t>надання послуг</w:t>
            </w:r>
          </w:p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21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2;1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В-109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11668,3258;14186,8013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вул.Перемоги</w:t>
            </w:r>
            <w:proofErr w:type="spellEnd"/>
            <w:r w:rsidRPr="002968D9">
              <w:rPr>
                <w:rFonts w:ascii="Times New Roman" w:hAnsi="Times New Roman"/>
              </w:rPr>
              <w:t>,119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прод.товари</w:t>
            </w:r>
            <w:proofErr w:type="spellEnd"/>
            <w:r w:rsidRPr="002968D9">
              <w:rPr>
                <w:rFonts w:ascii="Times New Roman" w:hAnsi="Times New Roman"/>
              </w:rPr>
              <w:t>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В-110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13593,9067;11962,3816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бул.Шевченка</w:t>
            </w:r>
            <w:proofErr w:type="spellEnd"/>
            <w:r w:rsidRPr="002968D9">
              <w:rPr>
                <w:rFonts w:ascii="Times New Roman" w:hAnsi="Times New Roman"/>
              </w:rPr>
              <w:t>,23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2968D9">
              <w:rPr>
                <w:rFonts w:ascii="Times New Roman" w:hAnsi="Times New Roman"/>
              </w:rPr>
              <w:t>торгівля ТВВ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D1E46">
              <w:rPr>
                <w:rFonts w:ascii="Times New Roman" w:hAnsi="Times New Roman"/>
              </w:rPr>
              <w:t>22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В-111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11943,2723;13040,7168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вул.Перемоги</w:t>
            </w:r>
            <w:proofErr w:type="spellEnd"/>
            <w:r w:rsidRPr="002968D9">
              <w:rPr>
                <w:rFonts w:ascii="Times New Roman" w:hAnsi="Times New Roman"/>
              </w:rPr>
              <w:t>,87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ТВВ (</w:t>
            </w:r>
            <w:proofErr w:type="spellStart"/>
            <w:r w:rsidRPr="002968D9">
              <w:rPr>
                <w:rFonts w:ascii="Times New Roman" w:hAnsi="Times New Roman"/>
              </w:rPr>
              <w:t>прод.товари</w:t>
            </w:r>
            <w:proofErr w:type="spellEnd"/>
            <w:r w:rsidRPr="002968D9">
              <w:rPr>
                <w:rFonts w:ascii="Times New Roman" w:hAnsi="Times New Roman"/>
              </w:rPr>
              <w:t>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В-112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13693,1712;13305,4600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вул.Заводська</w:t>
            </w:r>
            <w:proofErr w:type="spellEnd"/>
            <w:r w:rsidRPr="002968D9">
              <w:rPr>
                <w:rFonts w:ascii="Times New Roman" w:hAnsi="Times New Roman"/>
              </w:rPr>
              <w:t>,9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</w:t>
            </w:r>
          </w:p>
        </w:tc>
        <w:tc>
          <w:tcPr>
            <w:tcW w:w="708" w:type="dxa"/>
            <w:vAlign w:val="center"/>
          </w:tcPr>
          <w:p w:rsidR="00800435" w:rsidRPr="0081549B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29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В-113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12075,3890;13713,8325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вул.Патріотична</w:t>
            </w:r>
            <w:proofErr w:type="spellEnd"/>
            <w:r w:rsidRPr="002968D9">
              <w:rPr>
                <w:rFonts w:ascii="Times New Roman" w:hAnsi="Times New Roman"/>
              </w:rPr>
              <w:t>,70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  <w:lang w:val="ru-RU"/>
              </w:rPr>
              <w:t>ТНС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21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В-114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12077,6418;13710,7157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вул.Патріотична</w:t>
            </w:r>
            <w:proofErr w:type="spellEnd"/>
            <w:r w:rsidRPr="002968D9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</w:rPr>
              <w:t>бул.Центральний</w:t>
            </w:r>
            <w:proofErr w:type="spellEnd"/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продукти харчування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В-115</w:t>
            </w:r>
          </w:p>
        </w:tc>
        <w:tc>
          <w:tcPr>
            <w:tcW w:w="2551" w:type="dxa"/>
            <w:vAlign w:val="center"/>
            <w:hideMark/>
          </w:tcPr>
          <w:p w:rsidR="00800435" w:rsidRPr="003D1E46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D1E46">
              <w:rPr>
                <w:rFonts w:ascii="Times New Roman" w:hAnsi="Times New Roman"/>
              </w:rPr>
              <w:t>12067,818;13722,884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бул.Центральний</w:t>
            </w:r>
            <w:proofErr w:type="spellEnd"/>
            <w:r w:rsidRPr="002968D9">
              <w:rPr>
                <w:rFonts w:ascii="Times New Roman" w:hAnsi="Times New Roman"/>
              </w:rPr>
              <w:t>,7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2968D9">
              <w:rPr>
                <w:rFonts w:ascii="Times New Roman" w:hAnsi="Times New Roman"/>
              </w:rPr>
              <w:t>продукти харчування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В-116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12079,2774;13707,1359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вул.Патріотична</w:t>
            </w:r>
            <w:proofErr w:type="spellEnd"/>
            <w:r w:rsidRPr="002968D9">
              <w:rPr>
                <w:rFonts w:ascii="Times New Roman" w:hAnsi="Times New Roman"/>
              </w:rPr>
              <w:t>,70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433E37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торгівля ТВВ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33E3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</w:tcPr>
          <w:p w:rsidR="00800435" w:rsidRPr="002968D9" w:rsidRDefault="00800435" w:rsidP="00B0124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</w:tcPr>
          <w:p w:rsidR="00800435" w:rsidRPr="003D1E46" w:rsidRDefault="00800435" w:rsidP="00B012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D1E46">
              <w:rPr>
                <w:rFonts w:ascii="Times New Roman" w:hAnsi="Times New Roman"/>
              </w:rPr>
              <w:t>В-117</w:t>
            </w:r>
          </w:p>
        </w:tc>
        <w:tc>
          <w:tcPr>
            <w:tcW w:w="2551" w:type="dxa"/>
            <w:vAlign w:val="center"/>
          </w:tcPr>
          <w:p w:rsidR="00800435" w:rsidRPr="003D1E46" w:rsidRDefault="00800435" w:rsidP="00B012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D1E46">
              <w:rPr>
                <w:rFonts w:ascii="Times New Roman" w:hAnsi="Times New Roman"/>
              </w:rPr>
              <w:t>12675,231;12295,807</w:t>
            </w:r>
          </w:p>
        </w:tc>
        <w:tc>
          <w:tcPr>
            <w:tcW w:w="2234" w:type="dxa"/>
            <w:vAlign w:val="center"/>
          </w:tcPr>
          <w:p w:rsidR="00800435" w:rsidRPr="003D1E46" w:rsidRDefault="00800435" w:rsidP="00B0124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3D1E46">
              <w:rPr>
                <w:rFonts w:ascii="Times New Roman" w:hAnsi="Times New Roman"/>
              </w:rPr>
              <w:t>вул.Сталеварів</w:t>
            </w:r>
            <w:proofErr w:type="spellEnd"/>
            <w:r w:rsidRPr="003D1E46">
              <w:rPr>
                <w:rFonts w:ascii="Times New Roman" w:hAnsi="Times New Roman"/>
              </w:rPr>
              <w:t>, 34</w:t>
            </w:r>
          </w:p>
        </w:tc>
        <w:tc>
          <w:tcPr>
            <w:tcW w:w="1735" w:type="dxa"/>
            <w:noWrap/>
            <w:vAlign w:val="center"/>
          </w:tcPr>
          <w:p w:rsidR="00800435" w:rsidRPr="003D1E46" w:rsidRDefault="00800435" w:rsidP="00B01244">
            <w:pPr>
              <w:spacing w:after="0" w:line="240" w:lineRule="auto"/>
              <w:rPr>
                <w:rFonts w:ascii="Times New Roman" w:hAnsi="Times New Roman"/>
              </w:rPr>
            </w:pPr>
            <w:r w:rsidRPr="003D1E46">
              <w:rPr>
                <w:rFonts w:ascii="Times New Roman" w:hAnsi="Times New Roman"/>
              </w:rPr>
              <w:t>ТНС</w:t>
            </w:r>
          </w:p>
        </w:tc>
        <w:tc>
          <w:tcPr>
            <w:tcW w:w="708" w:type="dxa"/>
            <w:vAlign w:val="center"/>
          </w:tcPr>
          <w:p w:rsidR="00800435" w:rsidRPr="003D1E46" w:rsidRDefault="00800435" w:rsidP="00B0124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D1E46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</w:tcPr>
          <w:p w:rsidR="00800435" w:rsidRPr="003D1E46" w:rsidRDefault="00800435" w:rsidP="00B01244">
            <w:pPr>
              <w:spacing w:after="0" w:line="240" w:lineRule="auto"/>
              <w:jc w:val="center"/>
              <w:rPr>
                <w:rFonts w:ascii="Times New Roman" w:hAnsi="Times New Roman"/>
                <w:strike/>
              </w:rPr>
            </w:pPr>
            <w:r>
              <w:rPr>
                <w:rFonts w:ascii="Times New Roman" w:hAnsi="Times New Roman"/>
                <w:strike/>
              </w:rPr>
              <w:t>4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В-118</w:t>
            </w:r>
          </w:p>
        </w:tc>
        <w:tc>
          <w:tcPr>
            <w:tcW w:w="2551" w:type="dxa"/>
            <w:vAlign w:val="center"/>
            <w:hideMark/>
          </w:tcPr>
          <w:p w:rsidR="00800435" w:rsidRPr="00CA4F65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968D9">
              <w:rPr>
                <w:rFonts w:ascii="Times New Roman" w:hAnsi="Times New Roman"/>
              </w:rPr>
              <w:t>12104,5254;12828,4057</w:t>
            </w:r>
          </w:p>
        </w:tc>
        <w:tc>
          <w:tcPr>
            <w:tcW w:w="2234" w:type="dxa"/>
            <w:vAlign w:val="center"/>
            <w:hideMark/>
          </w:tcPr>
          <w:p w:rsidR="00800435" w:rsidRPr="003D1E46" w:rsidRDefault="00800435" w:rsidP="008400E4">
            <w:pPr>
              <w:spacing w:after="0" w:line="240" w:lineRule="auto"/>
              <w:rPr>
                <w:rFonts w:ascii="Times New Roman" w:hAnsi="Times New Roman"/>
                <w:color w:val="833C0B" w:themeColor="accent2" w:themeShade="80"/>
                <w:highlight w:val="lightGray"/>
              </w:rPr>
            </w:pPr>
            <w:r w:rsidRPr="003D1E46">
              <w:rPr>
                <w:rFonts w:ascii="Times New Roman" w:hAnsi="Times New Roman"/>
              </w:rPr>
              <w:t>вул. Перемоги, 77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прод.товари</w:t>
            </w:r>
            <w:proofErr w:type="spellEnd"/>
            <w:r w:rsidRPr="002968D9">
              <w:rPr>
                <w:rFonts w:ascii="Times New Roman" w:hAnsi="Times New Roman"/>
              </w:rPr>
              <w:t>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14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В-119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12100,5844;12833,0452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вул.Перемоги</w:t>
            </w:r>
            <w:proofErr w:type="spellEnd"/>
            <w:r w:rsidRPr="002968D9">
              <w:rPr>
                <w:rFonts w:ascii="Times New Roman" w:hAnsi="Times New Roman"/>
              </w:rPr>
              <w:t>,77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14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E600F4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  <w:strike/>
              </w:rPr>
            </w:pPr>
            <w:r w:rsidRPr="00E600F4">
              <w:rPr>
                <w:rFonts w:ascii="Times New Roman" w:hAnsi="Times New Roman"/>
              </w:rPr>
              <w:t>В-120</w:t>
            </w:r>
          </w:p>
        </w:tc>
        <w:tc>
          <w:tcPr>
            <w:tcW w:w="2551" w:type="dxa"/>
            <w:vAlign w:val="center"/>
            <w:hideMark/>
          </w:tcPr>
          <w:p w:rsidR="00800435" w:rsidRPr="00E600F4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  <w:strike/>
              </w:rPr>
            </w:pPr>
            <w:r w:rsidRPr="00E600F4">
              <w:rPr>
                <w:rFonts w:ascii="Times New Roman" w:hAnsi="Times New Roman"/>
              </w:rPr>
              <w:t>12064,4664;12834,3921</w:t>
            </w:r>
          </w:p>
        </w:tc>
        <w:tc>
          <w:tcPr>
            <w:tcW w:w="2234" w:type="dxa"/>
            <w:vAlign w:val="center"/>
            <w:hideMark/>
          </w:tcPr>
          <w:p w:rsidR="00800435" w:rsidRPr="00E600F4" w:rsidRDefault="00800435" w:rsidP="008400E4">
            <w:pPr>
              <w:spacing w:after="0" w:line="240" w:lineRule="auto"/>
              <w:rPr>
                <w:rFonts w:ascii="Times New Roman" w:hAnsi="Times New Roman"/>
                <w:strike/>
              </w:rPr>
            </w:pPr>
            <w:proofErr w:type="spellStart"/>
            <w:r w:rsidRPr="00E600F4">
              <w:rPr>
                <w:rFonts w:ascii="Times New Roman" w:hAnsi="Times New Roman"/>
              </w:rPr>
              <w:t>вул.Перемоги</w:t>
            </w:r>
            <w:proofErr w:type="spellEnd"/>
            <w:r w:rsidRPr="00E600F4">
              <w:rPr>
                <w:rFonts w:ascii="Times New Roman" w:hAnsi="Times New Roman"/>
              </w:rPr>
              <w:t>,68</w:t>
            </w:r>
          </w:p>
        </w:tc>
        <w:tc>
          <w:tcPr>
            <w:tcW w:w="1735" w:type="dxa"/>
            <w:noWrap/>
            <w:vAlign w:val="center"/>
          </w:tcPr>
          <w:p w:rsidR="00800435" w:rsidRPr="00E600F4" w:rsidRDefault="00800435" w:rsidP="008400E4">
            <w:pPr>
              <w:spacing w:after="0" w:line="240" w:lineRule="auto"/>
              <w:rPr>
                <w:rFonts w:ascii="Times New Roman" w:hAnsi="Times New Roman"/>
                <w:strike/>
              </w:rPr>
            </w:pPr>
            <w:r w:rsidRPr="00E600F4">
              <w:rPr>
                <w:rFonts w:ascii="Times New Roman" w:hAnsi="Times New Roman"/>
              </w:rPr>
              <w:t>ТНС (</w:t>
            </w:r>
            <w:proofErr w:type="spellStart"/>
            <w:r w:rsidRPr="00E600F4">
              <w:rPr>
                <w:rFonts w:ascii="Times New Roman" w:hAnsi="Times New Roman"/>
              </w:rPr>
              <w:t>прод.товари</w:t>
            </w:r>
            <w:proofErr w:type="spellEnd"/>
            <w:r w:rsidRPr="00E600F4">
              <w:rPr>
                <w:rFonts w:ascii="Times New Roman" w:hAnsi="Times New Roman"/>
              </w:rPr>
              <w:t>)</w:t>
            </w:r>
          </w:p>
        </w:tc>
        <w:tc>
          <w:tcPr>
            <w:tcW w:w="708" w:type="dxa"/>
            <w:vAlign w:val="center"/>
          </w:tcPr>
          <w:p w:rsidR="00800435" w:rsidRPr="00E600F4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  <w:strike/>
              </w:rPr>
            </w:pPr>
            <w:r w:rsidRPr="00E600F4">
              <w:rPr>
                <w:rFonts w:ascii="Times New Roman" w:hAnsi="Times New Roman"/>
              </w:rPr>
              <w:t>17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E600F4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  <w:strike/>
              </w:rPr>
            </w:pPr>
            <w:r w:rsidRPr="00E600F4">
              <w:rPr>
                <w:rFonts w:ascii="Times New Roman" w:hAnsi="Times New Roman"/>
              </w:rPr>
              <w:t>4;2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В-121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12585,0592;11126,1961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бул.Шевченка</w:t>
            </w:r>
            <w:proofErr w:type="spellEnd"/>
            <w:r w:rsidRPr="002968D9">
              <w:rPr>
                <w:rFonts w:ascii="Times New Roman" w:hAnsi="Times New Roman"/>
              </w:rPr>
              <w:t>,71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прод.товари</w:t>
            </w:r>
            <w:proofErr w:type="spellEnd"/>
            <w:r w:rsidRPr="002968D9">
              <w:rPr>
                <w:rFonts w:ascii="Times New Roman" w:hAnsi="Times New Roman"/>
              </w:rPr>
              <w:t>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В-122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12597,1318;11067,8786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бул.Шевченка</w:t>
            </w:r>
            <w:proofErr w:type="spellEnd"/>
            <w:r w:rsidRPr="002968D9">
              <w:rPr>
                <w:rFonts w:ascii="Times New Roman" w:hAnsi="Times New Roman"/>
              </w:rPr>
              <w:t>,66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прод.товари</w:t>
            </w:r>
            <w:proofErr w:type="spellEnd"/>
            <w:r w:rsidRPr="002968D9">
              <w:rPr>
                <w:rFonts w:ascii="Times New Roman" w:hAnsi="Times New Roman"/>
              </w:rPr>
              <w:t>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В-123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13839,7850;12090,9304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бул.Шевченка</w:t>
            </w:r>
            <w:proofErr w:type="spellEnd"/>
            <w:r w:rsidRPr="002968D9">
              <w:rPr>
                <w:rFonts w:ascii="Times New Roman" w:hAnsi="Times New Roman"/>
              </w:rPr>
              <w:t>,4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прод.товари</w:t>
            </w:r>
            <w:proofErr w:type="spellEnd"/>
            <w:r w:rsidRPr="002968D9">
              <w:rPr>
                <w:rFonts w:ascii="Times New Roman" w:hAnsi="Times New Roman"/>
              </w:rPr>
              <w:t>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В-124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12053,7408;13761,1377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вул.Патріотична</w:t>
            </w:r>
            <w:proofErr w:type="spellEnd"/>
            <w:r w:rsidRPr="002968D9">
              <w:rPr>
                <w:rFonts w:ascii="Times New Roman" w:hAnsi="Times New Roman"/>
              </w:rPr>
              <w:t>,70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прод.товари</w:t>
            </w:r>
            <w:proofErr w:type="spellEnd"/>
            <w:r w:rsidRPr="002968D9">
              <w:rPr>
                <w:rFonts w:ascii="Times New Roman" w:hAnsi="Times New Roman"/>
              </w:rPr>
              <w:t>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В-125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12052,5185;13763,8814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вул.Патріотична</w:t>
            </w:r>
            <w:proofErr w:type="spellEnd"/>
            <w:r w:rsidRPr="002968D9">
              <w:rPr>
                <w:rFonts w:ascii="Times New Roman" w:hAnsi="Times New Roman"/>
              </w:rPr>
              <w:t>,70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8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В-126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13087,7427;13278,9576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вул.Лермонтова</w:t>
            </w:r>
            <w:proofErr w:type="spellEnd"/>
            <w:r w:rsidRPr="002968D9">
              <w:rPr>
                <w:rFonts w:ascii="Times New Roman" w:hAnsi="Times New Roman"/>
              </w:rPr>
              <w:t>,6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прод.товари</w:t>
            </w:r>
            <w:proofErr w:type="spellEnd"/>
            <w:r w:rsidRPr="002968D9">
              <w:rPr>
                <w:rFonts w:ascii="Times New Roman" w:hAnsi="Times New Roman"/>
              </w:rPr>
              <w:t>)</w:t>
            </w:r>
          </w:p>
        </w:tc>
        <w:tc>
          <w:tcPr>
            <w:tcW w:w="708" w:type="dxa"/>
            <w:vAlign w:val="center"/>
          </w:tcPr>
          <w:p w:rsidR="00800435" w:rsidRPr="003D1E46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D1E46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E600F4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00F4">
              <w:rPr>
                <w:rFonts w:ascii="Times New Roman" w:hAnsi="Times New Roman"/>
              </w:rPr>
              <w:t>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В-127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13097,3709;13286,6402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вул.Лермонтова</w:t>
            </w:r>
            <w:proofErr w:type="spellEnd"/>
            <w:r w:rsidRPr="002968D9">
              <w:rPr>
                <w:rFonts w:ascii="Times New Roman" w:hAnsi="Times New Roman"/>
              </w:rPr>
              <w:t>,6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прод.товари</w:t>
            </w:r>
            <w:proofErr w:type="spellEnd"/>
            <w:r w:rsidRPr="002968D9">
              <w:rPr>
                <w:rFonts w:ascii="Times New Roman" w:hAnsi="Times New Roman"/>
              </w:rPr>
              <w:t>)</w:t>
            </w:r>
          </w:p>
        </w:tc>
        <w:tc>
          <w:tcPr>
            <w:tcW w:w="708" w:type="dxa"/>
            <w:vAlign w:val="center"/>
          </w:tcPr>
          <w:p w:rsidR="00800435" w:rsidRPr="003D1E46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D1E46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E600F4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600F4">
              <w:rPr>
                <w:rFonts w:ascii="Times New Roman" w:hAnsi="Times New Roman"/>
              </w:rPr>
              <w:t>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В-128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13261,0991;13418,7152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вул.Лермонтова</w:t>
            </w:r>
            <w:proofErr w:type="spellEnd"/>
            <w:r w:rsidRPr="002968D9">
              <w:rPr>
                <w:rFonts w:ascii="Times New Roman" w:hAnsi="Times New Roman"/>
              </w:rPr>
              <w:t>,2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В-129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11662,9281;14183,2037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вул.Перемоги</w:t>
            </w:r>
            <w:proofErr w:type="spellEnd"/>
            <w:r w:rsidRPr="002968D9">
              <w:rPr>
                <w:rFonts w:ascii="Times New Roman" w:hAnsi="Times New Roman"/>
              </w:rPr>
              <w:t>,119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непрод</w:t>
            </w:r>
            <w:proofErr w:type="spellEnd"/>
            <w:r w:rsidRPr="002968D9">
              <w:rPr>
                <w:rFonts w:ascii="Times New Roman" w:hAnsi="Times New Roman"/>
              </w:rPr>
              <w:t>. товари)</w:t>
            </w:r>
          </w:p>
        </w:tc>
        <w:tc>
          <w:tcPr>
            <w:tcW w:w="708" w:type="dxa"/>
            <w:vAlign w:val="center"/>
          </w:tcPr>
          <w:p w:rsidR="00800435" w:rsidRPr="002969D8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968D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В-130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11657,4889;14178,8608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вул.Перемоги</w:t>
            </w:r>
            <w:proofErr w:type="spellEnd"/>
            <w:r w:rsidRPr="002968D9">
              <w:rPr>
                <w:rFonts w:ascii="Times New Roman" w:hAnsi="Times New Roman"/>
              </w:rPr>
              <w:t>,119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>товари)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В-131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12886,1951;12323,2500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вул.М.Гончаренка</w:t>
            </w:r>
            <w:proofErr w:type="spellEnd"/>
            <w:r w:rsidRPr="002968D9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>27-б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надання послуг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4;5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В-132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12890,6594;12327,4250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вул.Сталеварів</w:t>
            </w:r>
            <w:proofErr w:type="spellEnd"/>
            <w:r w:rsidRPr="002968D9">
              <w:rPr>
                <w:rFonts w:ascii="Times New Roman" w:hAnsi="Times New Roman"/>
              </w:rPr>
              <w:t>,28-а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>товари)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1;4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В-133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12823,5301;12233,1380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вул.Перемоги</w:t>
            </w:r>
            <w:proofErr w:type="spellEnd"/>
            <w:r w:rsidRPr="002968D9">
              <w:rPr>
                <w:rFonts w:ascii="Times New Roman" w:hAnsi="Times New Roman"/>
              </w:rPr>
              <w:t>,51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надання послуг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8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5;1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В-134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12997,0164;11974,8719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вул.Перемоги</w:t>
            </w:r>
            <w:proofErr w:type="spellEnd"/>
            <w:r w:rsidRPr="002968D9">
              <w:rPr>
                <w:rFonts w:ascii="Times New Roman" w:hAnsi="Times New Roman"/>
              </w:rPr>
              <w:t>,49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>товари)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  <w:lang w:val="ru-RU"/>
              </w:rPr>
              <w:t>13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В-135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13314,8575;12860,3311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пр.Соборний</w:t>
            </w:r>
            <w:proofErr w:type="spellEnd"/>
            <w:r w:rsidRPr="002968D9">
              <w:rPr>
                <w:rFonts w:ascii="Times New Roman" w:hAnsi="Times New Roman"/>
              </w:rPr>
              <w:t>,190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торгівля ТВВ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В-136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13310,4345;12866,8621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пр.Соборний</w:t>
            </w:r>
            <w:proofErr w:type="spellEnd"/>
            <w:r w:rsidRPr="002968D9">
              <w:rPr>
                <w:rFonts w:ascii="Times New Roman" w:hAnsi="Times New Roman"/>
              </w:rPr>
              <w:t>,190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>товари)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  <w:lang w:val="ru-RU"/>
              </w:rPr>
              <w:t>13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В-137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13491,7333;11879,6599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бул.Шевченка</w:t>
            </w:r>
            <w:proofErr w:type="spellEnd"/>
            <w:r w:rsidRPr="002968D9">
              <w:rPr>
                <w:rFonts w:ascii="Times New Roman" w:hAnsi="Times New Roman"/>
              </w:rPr>
              <w:t>,25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2968D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В-138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12715,5437;14101,8325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вул.Профспілок</w:t>
            </w:r>
            <w:proofErr w:type="spellEnd"/>
            <w:r w:rsidRPr="002968D9">
              <w:rPr>
                <w:rFonts w:ascii="Times New Roman" w:hAnsi="Times New Roman"/>
              </w:rPr>
              <w:t xml:space="preserve"> майдан,2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2968D9">
              <w:rPr>
                <w:rFonts w:ascii="Times New Roman" w:hAnsi="Times New Roman"/>
              </w:rPr>
              <w:t>ТНС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В-139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11662,2375;14227,0862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вул.Перемоги</w:t>
            </w:r>
            <w:proofErr w:type="spellEnd"/>
            <w:r w:rsidRPr="002968D9">
              <w:rPr>
                <w:rFonts w:ascii="Times New Roman" w:hAnsi="Times New Roman"/>
              </w:rPr>
              <w:t>,80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2968D9">
              <w:rPr>
                <w:rFonts w:ascii="Times New Roman" w:hAnsi="Times New Roman"/>
              </w:rPr>
              <w:t>13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В-140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11793,3253;14288,3439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вул.Патріотична</w:t>
            </w:r>
            <w:proofErr w:type="spellEnd"/>
            <w:r w:rsidRPr="002968D9">
              <w:rPr>
                <w:rFonts w:ascii="Times New Roman" w:hAnsi="Times New Roman"/>
              </w:rPr>
              <w:t>,86/Перемоги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>товари)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В-141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11789,5947;14284,6927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вул.Патріотична</w:t>
            </w:r>
            <w:proofErr w:type="spellEnd"/>
            <w:r w:rsidRPr="002968D9">
              <w:rPr>
                <w:rFonts w:ascii="Times New Roman" w:hAnsi="Times New Roman"/>
              </w:rPr>
              <w:t>,86/Перемоги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В-142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11797,0162;14291,5983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вул.Патріотична</w:t>
            </w:r>
            <w:proofErr w:type="spellEnd"/>
            <w:r w:rsidRPr="002968D9">
              <w:rPr>
                <w:rFonts w:ascii="Times New Roman" w:hAnsi="Times New Roman"/>
              </w:rPr>
              <w:t>,86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>товари)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В-143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11833,9653;14383,7130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вул.Перемоги</w:t>
            </w:r>
            <w:proofErr w:type="spellEnd"/>
            <w:r w:rsidRPr="002968D9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>Яценка,8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надання послуг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30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В-144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14107,2685;11821,6952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пр.Соборний</w:t>
            </w:r>
            <w:proofErr w:type="spellEnd"/>
            <w:r w:rsidRPr="002968D9">
              <w:rPr>
                <w:rFonts w:ascii="Times New Roman" w:hAnsi="Times New Roman"/>
              </w:rPr>
              <w:t>,171-а/вул.12 Квітня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непрод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>товари)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В-145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12909,4346;14086,2389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вул.Сєдова</w:t>
            </w:r>
            <w:proofErr w:type="spellEnd"/>
            <w:r w:rsidRPr="002968D9">
              <w:rPr>
                <w:rFonts w:ascii="Times New Roman" w:hAnsi="Times New Roman"/>
              </w:rPr>
              <w:t>,1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морозиво,</w:t>
            </w:r>
            <w:proofErr w:type="spellStart"/>
            <w:r w:rsidRPr="002968D9">
              <w:rPr>
                <w:rFonts w:ascii="Times New Roman" w:hAnsi="Times New Roman"/>
              </w:rPr>
              <w:t>прод.товари</w:t>
            </w:r>
            <w:proofErr w:type="spellEnd"/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В-146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12372,7841;13606,1633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бул.Центральний</w:t>
            </w:r>
            <w:proofErr w:type="spellEnd"/>
            <w:r w:rsidRPr="002968D9">
              <w:rPr>
                <w:rFonts w:ascii="Times New Roman" w:hAnsi="Times New Roman"/>
              </w:rPr>
              <w:t>,4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морозиво,</w:t>
            </w:r>
            <w:proofErr w:type="spellStart"/>
            <w:r w:rsidRPr="002968D9">
              <w:rPr>
                <w:rFonts w:ascii="Times New Roman" w:hAnsi="Times New Roman"/>
              </w:rPr>
              <w:t>прод.товари</w:t>
            </w:r>
            <w:proofErr w:type="spellEnd"/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В-147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12942,4263;12614,7130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вул.Патріотична</w:t>
            </w:r>
            <w:proofErr w:type="spellEnd"/>
            <w:r w:rsidRPr="002968D9">
              <w:rPr>
                <w:rFonts w:ascii="Times New Roman" w:hAnsi="Times New Roman"/>
              </w:rPr>
              <w:t>,40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непрод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 xml:space="preserve">товари </w:t>
            </w:r>
            <w:r w:rsidRPr="002968D9">
              <w:rPr>
                <w:rFonts w:ascii="Times New Roman" w:hAnsi="Times New Roman"/>
                <w:lang w:val="ru-RU"/>
              </w:rPr>
              <w:t xml:space="preserve">за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виключенням</w:t>
            </w:r>
            <w:proofErr w:type="spellEnd"/>
            <w:r w:rsidRPr="002968D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алкогольних</w:t>
            </w:r>
            <w:proofErr w:type="spellEnd"/>
            <w:r w:rsidRPr="002968D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напо</w:t>
            </w:r>
            <w:proofErr w:type="spellEnd"/>
            <w:r w:rsidRPr="002968D9">
              <w:rPr>
                <w:rFonts w:ascii="Times New Roman" w:hAnsi="Times New Roman"/>
              </w:rPr>
              <w:t>їв та тютюнових виробів)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В-148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13700,6458;11028,1378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вул.Перемоги</w:t>
            </w:r>
            <w:proofErr w:type="spellEnd"/>
            <w:r w:rsidRPr="002968D9">
              <w:rPr>
                <w:rFonts w:ascii="Times New Roman" w:hAnsi="Times New Roman"/>
              </w:rPr>
              <w:t>,6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>товари)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В-149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13697,2117;11032,5038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вул.Перемоги</w:t>
            </w:r>
            <w:proofErr w:type="spellEnd"/>
            <w:r w:rsidRPr="002968D9">
              <w:rPr>
                <w:rFonts w:ascii="Times New Roman" w:hAnsi="Times New Roman"/>
              </w:rPr>
              <w:t>,6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>товари)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В-150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13315,6743;13415,6149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вул.Лермонтова</w:t>
            </w:r>
            <w:proofErr w:type="spellEnd"/>
            <w:r w:rsidRPr="002968D9">
              <w:rPr>
                <w:rFonts w:ascii="Times New Roman" w:hAnsi="Times New Roman"/>
              </w:rPr>
              <w:t>,2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>товари)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В-151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13321,3297;13420,1790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вул.Лермонтова</w:t>
            </w:r>
            <w:proofErr w:type="spellEnd"/>
            <w:r w:rsidRPr="002968D9">
              <w:rPr>
                <w:rFonts w:ascii="Times New Roman" w:hAnsi="Times New Roman"/>
              </w:rPr>
              <w:t>,2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>товари)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В-152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13115,4596;12683,5873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вул.Сталеварів</w:t>
            </w:r>
            <w:proofErr w:type="spellEnd"/>
            <w:r w:rsidRPr="002968D9">
              <w:rPr>
                <w:rFonts w:ascii="Times New Roman" w:hAnsi="Times New Roman"/>
              </w:rPr>
              <w:t>,15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 xml:space="preserve">товари </w:t>
            </w:r>
            <w:r w:rsidRPr="002968D9">
              <w:rPr>
                <w:rFonts w:ascii="Times New Roman" w:hAnsi="Times New Roman"/>
                <w:lang w:val="ru-RU"/>
              </w:rPr>
              <w:t xml:space="preserve">за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виключенням</w:t>
            </w:r>
            <w:proofErr w:type="spellEnd"/>
            <w:r w:rsidRPr="002968D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алкогольних</w:t>
            </w:r>
            <w:proofErr w:type="spellEnd"/>
            <w:r w:rsidRPr="002968D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напо</w:t>
            </w:r>
            <w:proofErr w:type="spellEnd"/>
            <w:r w:rsidRPr="002968D9">
              <w:rPr>
                <w:rFonts w:ascii="Times New Roman" w:hAnsi="Times New Roman"/>
              </w:rPr>
              <w:t>їв та тютюнових виробів)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В-153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13441,8196;11348,9901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вул.Перемоги</w:t>
            </w:r>
            <w:proofErr w:type="spellEnd"/>
            <w:r w:rsidRPr="002968D9">
              <w:rPr>
                <w:rFonts w:ascii="Times New Roman" w:hAnsi="Times New Roman"/>
              </w:rPr>
              <w:t>,26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 xml:space="preserve">ТНС 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30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В-154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12515,6411;12837,8161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вул.Лермонтова</w:t>
            </w:r>
            <w:proofErr w:type="spellEnd"/>
            <w:r w:rsidRPr="002968D9">
              <w:rPr>
                <w:rFonts w:ascii="Times New Roman" w:hAnsi="Times New Roman"/>
              </w:rPr>
              <w:t>,19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</w:t>
            </w:r>
            <w:proofErr w:type="spellEnd"/>
            <w:r w:rsidRPr="002968D9">
              <w:rPr>
                <w:rFonts w:ascii="Times New Roman" w:hAnsi="Times New Roman"/>
              </w:rPr>
              <w:t xml:space="preserve">. та </w:t>
            </w:r>
            <w:proofErr w:type="spellStart"/>
            <w:r w:rsidRPr="002968D9">
              <w:rPr>
                <w:rFonts w:ascii="Times New Roman" w:hAnsi="Times New Roman"/>
              </w:rPr>
              <w:t>непрод</w:t>
            </w:r>
            <w:proofErr w:type="spellEnd"/>
            <w:r w:rsidRPr="002968D9">
              <w:rPr>
                <w:rFonts w:ascii="Times New Roman" w:hAnsi="Times New Roman"/>
              </w:rPr>
              <w:t xml:space="preserve">. товари, </w:t>
            </w:r>
            <w:r w:rsidRPr="002968D9">
              <w:rPr>
                <w:rFonts w:ascii="Times New Roman" w:hAnsi="Times New Roman"/>
                <w:lang w:val="ru-RU"/>
              </w:rPr>
              <w:t xml:space="preserve">за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виключенням</w:t>
            </w:r>
            <w:proofErr w:type="spellEnd"/>
            <w:r w:rsidRPr="002968D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алкогольних</w:t>
            </w:r>
            <w:proofErr w:type="spellEnd"/>
            <w:r w:rsidRPr="002968D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напо</w:t>
            </w:r>
            <w:proofErr w:type="spellEnd"/>
            <w:r w:rsidRPr="002968D9">
              <w:rPr>
                <w:rFonts w:ascii="Times New Roman" w:hAnsi="Times New Roman"/>
              </w:rPr>
              <w:t>їв та тютюнових виробів)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В-155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13178,3138;11679,6515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вул.Перемоги</w:t>
            </w:r>
            <w:proofErr w:type="spellEnd"/>
            <w:r w:rsidRPr="002968D9">
              <w:rPr>
                <w:rFonts w:ascii="Times New Roman" w:hAnsi="Times New Roman"/>
              </w:rPr>
              <w:t>,42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r w:rsidRPr="002968D9">
              <w:rPr>
                <w:rFonts w:ascii="Times New Roman" w:hAnsi="Times New Roman"/>
                <w:lang w:val="ru-RU"/>
              </w:rPr>
              <w:t>не</w:t>
            </w:r>
            <w:proofErr w:type="spellStart"/>
            <w:r w:rsidRPr="002968D9">
              <w:rPr>
                <w:rFonts w:ascii="Times New Roman" w:hAnsi="Times New Roman"/>
              </w:rPr>
              <w:t>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>товари)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8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В-156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12902,8729;13824,0919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вул.Незалежної</w:t>
            </w:r>
            <w:proofErr w:type="spellEnd"/>
            <w:r w:rsidRPr="002968D9">
              <w:rPr>
                <w:rFonts w:ascii="Times New Roman" w:hAnsi="Times New Roman"/>
              </w:rPr>
              <w:t xml:space="preserve"> України,59</w:t>
            </w:r>
          </w:p>
        </w:tc>
        <w:tc>
          <w:tcPr>
            <w:tcW w:w="1735" w:type="dxa"/>
            <w:noWrap/>
            <w:vAlign w:val="center"/>
          </w:tcPr>
          <w:p w:rsidR="00800435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>товари)</w:t>
            </w:r>
          </w:p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27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В-157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13325,6490;12367,2792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вул.Леоніда</w:t>
            </w:r>
            <w:proofErr w:type="spellEnd"/>
            <w:r w:rsidRPr="002968D9">
              <w:rPr>
                <w:rFonts w:ascii="Times New Roman" w:hAnsi="Times New Roman"/>
              </w:rPr>
              <w:t xml:space="preserve"> Жаботинського,28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</w:t>
            </w:r>
          </w:p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  <w:lang w:val="ru-RU"/>
              </w:rPr>
              <w:t xml:space="preserve">(за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виключенням</w:t>
            </w:r>
            <w:proofErr w:type="spellEnd"/>
            <w:r w:rsidRPr="002968D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алкогольних</w:t>
            </w:r>
            <w:proofErr w:type="spellEnd"/>
            <w:r w:rsidRPr="002968D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напо</w:t>
            </w:r>
            <w:proofErr w:type="spellEnd"/>
            <w:r w:rsidRPr="002968D9">
              <w:rPr>
                <w:rFonts w:ascii="Times New Roman" w:hAnsi="Times New Roman"/>
              </w:rPr>
              <w:t xml:space="preserve">їв та </w:t>
            </w:r>
            <w:r w:rsidRPr="002968D9">
              <w:rPr>
                <w:rFonts w:ascii="Times New Roman" w:hAnsi="Times New Roman"/>
              </w:rPr>
              <w:lastRenderedPageBreak/>
              <w:t>тютюнових виробів)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lastRenderedPageBreak/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В-158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13588,5444;11889,8147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бул.Шевченка</w:t>
            </w:r>
            <w:proofErr w:type="spellEnd"/>
            <w:r w:rsidRPr="002968D9">
              <w:rPr>
                <w:rFonts w:ascii="Times New Roman" w:hAnsi="Times New Roman"/>
              </w:rPr>
              <w:t>,14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непрод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>товари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В-159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12553,6538;12852,6955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вул.Лермонтова</w:t>
            </w:r>
            <w:proofErr w:type="spellEnd"/>
            <w:r w:rsidRPr="002968D9">
              <w:rPr>
                <w:rFonts w:ascii="Times New Roman" w:hAnsi="Times New Roman"/>
              </w:rPr>
              <w:t>,19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r w:rsidRPr="002968D9">
              <w:rPr>
                <w:rFonts w:ascii="Times New Roman" w:hAnsi="Times New Roman"/>
                <w:lang w:val="ru-RU"/>
              </w:rPr>
              <w:t xml:space="preserve">за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виключенням</w:t>
            </w:r>
            <w:proofErr w:type="spellEnd"/>
            <w:r w:rsidRPr="002968D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алкогольних</w:t>
            </w:r>
            <w:proofErr w:type="spellEnd"/>
            <w:r w:rsidRPr="002968D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напо</w:t>
            </w:r>
            <w:proofErr w:type="spellEnd"/>
            <w:r w:rsidRPr="002968D9">
              <w:rPr>
                <w:rFonts w:ascii="Times New Roman" w:hAnsi="Times New Roman"/>
              </w:rPr>
              <w:t>їв та тютюнових виробів)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17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В-161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13341,1804;11531,8004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вул.Перемоги</w:t>
            </w:r>
            <w:proofErr w:type="spellEnd"/>
            <w:r w:rsidRPr="002968D9">
              <w:rPr>
                <w:rFonts w:ascii="Times New Roman" w:hAnsi="Times New Roman"/>
              </w:rPr>
              <w:t>,37-39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 xml:space="preserve">ТНС 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В-162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13926,2866;11934,0685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бул.Шевченка</w:t>
            </w:r>
            <w:proofErr w:type="spellEnd"/>
            <w:r w:rsidRPr="002968D9">
              <w:rPr>
                <w:rFonts w:ascii="Times New Roman" w:hAnsi="Times New Roman"/>
              </w:rPr>
              <w:t>,6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надання послуг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1;5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В-163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12143,5749;13451,5119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бул.Центральний</w:t>
            </w:r>
            <w:proofErr w:type="spellEnd"/>
            <w:r w:rsidRPr="002968D9">
              <w:rPr>
                <w:rFonts w:ascii="Times New Roman" w:hAnsi="Times New Roman"/>
              </w:rPr>
              <w:t>,8</w:t>
            </w:r>
          </w:p>
        </w:tc>
        <w:tc>
          <w:tcPr>
            <w:tcW w:w="1735" w:type="dxa"/>
            <w:noWrap/>
            <w:vAlign w:val="center"/>
          </w:tcPr>
          <w:p w:rsidR="00800435" w:rsidRPr="003D1E46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3D1E46">
              <w:rPr>
                <w:rFonts w:ascii="Times New Roman" w:hAnsi="Times New Roman"/>
              </w:rPr>
              <w:t>ТНС</w:t>
            </w:r>
          </w:p>
        </w:tc>
        <w:tc>
          <w:tcPr>
            <w:tcW w:w="708" w:type="dxa"/>
            <w:vAlign w:val="center"/>
          </w:tcPr>
          <w:p w:rsidR="00800435" w:rsidRPr="003D1E46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D1E46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5;2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В-164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12902,9355;12674,1698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вул.Патріотична</w:t>
            </w:r>
            <w:proofErr w:type="spellEnd"/>
            <w:r w:rsidRPr="002968D9">
              <w:rPr>
                <w:rFonts w:ascii="Times New Roman" w:hAnsi="Times New Roman"/>
              </w:rPr>
              <w:t>,42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непрод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 xml:space="preserve">товари </w:t>
            </w:r>
            <w:r w:rsidRPr="002968D9">
              <w:rPr>
                <w:rFonts w:ascii="Times New Roman" w:hAnsi="Times New Roman"/>
                <w:lang w:val="ru-RU"/>
              </w:rPr>
              <w:t xml:space="preserve">за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виключенням</w:t>
            </w:r>
            <w:proofErr w:type="spellEnd"/>
            <w:r w:rsidRPr="002968D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алкогольних</w:t>
            </w:r>
            <w:proofErr w:type="spellEnd"/>
            <w:r w:rsidRPr="002968D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напо</w:t>
            </w:r>
            <w:proofErr w:type="spellEnd"/>
            <w:r w:rsidRPr="002968D9">
              <w:rPr>
                <w:rFonts w:ascii="Times New Roman" w:hAnsi="Times New Roman"/>
              </w:rPr>
              <w:t>їв та тютюнових виробів)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В-165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11578,8518;14112,8670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вул.Перемоги</w:t>
            </w:r>
            <w:proofErr w:type="spellEnd"/>
            <w:r w:rsidRPr="002968D9">
              <w:rPr>
                <w:rFonts w:ascii="Times New Roman" w:hAnsi="Times New Roman"/>
              </w:rPr>
              <w:t>,119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(продовольчі товари)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27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В-166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11581,8945;14115,3276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вул.Перемоги</w:t>
            </w:r>
            <w:proofErr w:type="spellEnd"/>
            <w:r w:rsidRPr="002968D9">
              <w:rPr>
                <w:rFonts w:ascii="Times New Roman" w:hAnsi="Times New Roman"/>
              </w:rPr>
              <w:t>,119</w:t>
            </w:r>
          </w:p>
        </w:tc>
        <w:tc>
          <w:tcPr>
            <w:tcW w:w="1735" w:type="dxa"/>
            <w:noWrap/>
            <w:vAlign w:val="center"/>
          </w:tcPr>
          <w:p w:rsidR="00800435" w:rsidRPr="003D1E46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3D1E46">
              <w:rPr>
                <w:rFonts w:ascii="Times New Roman" w:hAnsi="Times New Roman"/>
              </w:rPr>
              <w:t>ТВВ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27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В-167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11588,0593;14121,2543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вул.Перемоги</w:t>
            </w:r>
            <w:proofErr w:type="spellEnd"/>
            <w:r w:rsidRPr="002968D9">
              <w:rPr>
                <w:rFonts w:ascii="Times New Roman" w:hAnsi="Times New Roman"/>
              </w:rPr>
              <w:t>,119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торгівля ТВВ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В-168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13346,1134;11636,1986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бул.Шевченка</w:t>
            </w:r>
            <w:proofErr w:type="spellEnd"/>
            <w:r w:rsidRPr="002968D9">
              <w:rPr>
                <w:rFonts w:ascii="Times New Roman" w:hAnsi="Times New Roman"/>
              </w:rPr>
              <w:t>,22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  <w:strike/>
              </w:rPr>
            </w:pPr>
            <w:r w:rsidRPr="002968D9">
              <w:rPr>
                <w:rFonts w:ascii="Times New Roman" w:hAnsi="Times New Roman"/>
              </w:rPr>
              <w:t>надання послуг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1;5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В-169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11917,5538;14082,0147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вул.Патріотична</w:t>
            </w:r>
            <w:proofErr w:type="spellEnd"/>
            <w:r w:rsidRPr="002968D9">
              <w:rPr>
                <w:rFonts w:ascii="Times New Roman" w:hAnsi="Times New Roman"/>
              </w:rPr>
              <w:t>,80</w:t>
            </w:r>
          </w:p>
        </w:tc>
        <w:tc>
          <w:tcPr>
            <w:tcW w:w="1735" w:type="dxa"/>
            <w:noWrap/>
            <w:vAlign w:val="center"/>
          </w:tcPr>
          <w:p w:rsidR="00800435" w:rsidRPr="00DC7DB6" w:rsidRDefault="00800435" w:rsidP="008400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968D9">
              <w:rPr>
                <w:rFonts w:ascii="Times New Roman" w:hAnsi="Times New Roman"/>
              </w:rPr>
              <w:t>ТНС (</w:t>
            </w:r>
            <w:r w:rsidRPr="002968D9">
              <w:rPr>
                <w:rFonts w:ascii="Times New Roman" w:hAnsi="Times New Roman"/>
                <w:lang w:val="ru-RU"/>
              </w:rPr>
              <w:t xml:space="preserve">за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виключенням</w:t>
            </w:r>
            <w:proofErr w:type="spellEnd"/>
            <w:r w:rsidRPr="002968D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алкогольних</w:t>
            </w:r>
            <w:proofErr w:type="spellEnd"/>
            <w:r w:rsidRPr="002968D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напо</w:t>
            </w:r>
            <w:proofErr w:type="spellEnd"/>
            <w:r w:rsidRPr="002968D9">
              <w:rPr>
                <w:rFonts w:ascii="Times New Roman" w:hAnsi="Times New Roman"/>
              </w:rPr>
              <w:t>їв та тютюнових виробів)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В-170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11920,6759;14069,5264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вул.Патріотична</w:t>
            </w:r>
            <w:proofErr w:type="spellEnd"/>
            <w:r w:rsidRPr="002968D9">
              <w:rPr>
                <w:rFonts w:ascii="Times New Roman" w:hAnsi="Times New Roman"/>
              </w:rPr>
              <w:t>,80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 xml:space="preserve">товари </w:t>
            </w:r>
            <w:r w:rsidRPr="002968D9">
              <w:rPr>
                <w:rFonts w:ascii="Times New Roman" w:hAnsi="Times New Roman"/>
                <w:lang w:val="ru-RU"/>
              </w:rPr>
              <w:t xml:space="preserve">за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виключенням</w:t>
            </w:r>
            <w:proofErr w:type="spellEnd"/>
            <w:r w:rsidRPr="002968D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алкогольних</w:t>
            </w:r>
            <w:proofErr w:type="spellEnd"/>
            <w:r w:rsidRPr="002968D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напо</w:t>
            </w:r>
            <w:proofErr w:type="spellEnd"/>
            <w:r w:rsidRPr="002968D9">
              <w:rPr>
                <w:rFonts w:ascii="Times New Roman" w:hAnsi="Times New Roman"/>
              </w:rPr>
              <w:t>їв та тютюнових виробів)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В-171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13661,6775;13127,7403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вул.Рекордна</w:t>
            </w:r>
            <w:proofErr w:type="spellEnd"/>
            <w:r w:rsidRPr="002968D9">
              <w:rPr>
                <w:rFonts w:ascii="Times New Roman" w:hAnsi="Times New Roman"/>
              </w:rPr>
              <w:t>,30/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>Сталеварів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r w:rsidRPr="002968D9">
              <w:rPr>
                <w:rFonts w:ascii="Times New Roman" w:hAnsi="Times New Roman"/>
                <w:lang w:val="ru-RU"/>
              </w:rPr>
              <w:t xml:space="preserve">за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виключенням</w:t>
            </w:r>
            <w:proofErr w:type="spellEnd"/>
            <w:r w:rsidRPr="002968D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алкогольних</w:t>
            </w:r>
            <w:proofErr w:type="spellEnd"/>
            <w:r w:rsidRPr="002968D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напо</w:t>
            </w:r>
            <w:proofErr w:type="spellEnd"/>
            <w:r w:rsidRPr="002968D9">
              <w:rPr>
                <w:rFonts w:ascii="Times New Roman" w:hAnsi="Times New Roman"/>
              </w:rPr>
              <w:t>їв та тютюнових виробів)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5;1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В-172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12334,0753;11423,3196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вул.Нижньодніпровська</w:t>
            </w:r>
            <w:proofErr w:type="spellEnd"/>
            <w:r w:rsidRPr="002968D9">
              <w:rPr>
                <w:rFonts w:ascii="Times New Roman" w:hAnsi="Times New Roman"/>
              </w:rPr>
              <w:t>,4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r w:rsidRPr="002968D9">
              <w:rPr>
                <w:rFonts w:ascii="Times New Roman" w:hAnsi="Times New Roman"/>
                <w:lang w:val="ru-RU"/>
              </w:rPr>
              <w:t xml:space="preserve">за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виключенням</w:t>
            </w:r>
            <w:proofErr w:type="spellEnd"/>
            <w:r w:rsidRPr="002968D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алкогольних</w:t>
            </w:r>
            <w:proofErr w:type="spellEnd"/>
            <w:r w:rsidRPr="002968D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напо</w:t>
            </w:r>
            <w:proofErr w:type="spellEnd"/>
            <w:r w:rsidRPr="002968D9">
              <w:rPr>
                <w:rFonts w:ascii="Times New Roman" w:hAnsi="Times New Roman"/>
              </w:rPr>
              <w:t>їв та тютюнових виробів)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20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4;5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В-173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12495,5060;13826,3497</w:t>
            </w:r>
          </w:p>
        </w:tc>
        <w:tc>
          <w:tcPr>
            <w:tcW w:w="2234" w:type="dxa"/>
            <w:vAlign w:val="center"/>
            <w:hideMark/>
          </w:tcPr>
          <w:p w:rsidR="00800435" w:rsidRPr="003D1E46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3D1E46">
              <w:rPr>
                <w:rFonts w:ascii="Times New Roman" w:hAnsi="Times New Roman"/>
              </w:rPr>
              <w:t>пр.Соборний</w:t>
            </w:r>
            <w:proofErr w:type="spellEnd"/>
            <w:r w:rsidRPr="003D1E46">
              <w:rPr>
                <w:rFonts w:ascii="Times New Roman" w:hAnsi="Times New Roman"/>
              </w:rPr>
              <w:t>/</w:t>
            </w:r>
          </w:p>
          <w:p w:rsidR="00800435" w:rsidRPr="003D1E46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3D1E46">
              <w:rPr>
                <w:rFonts w:ascii="Times New Roman" w:hAnsi="Times New Roman"/>
              </w:rPr>
              <w:t>пл.Фестивальна</w:t>
            </w:r>
            <w:proofErr w:type="spellEnd"/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непрод</w:t>
            </w:r>
            <w:proofErr w:type="spellEnd"/>
            <w:r w:rsidRPr="002968D9">
              <w:rPr>
                <w:rFonts w:ascii="Times New Roman" w:hAnsi="Times New Roman"/>
              </w:rPr>
              <w:t>. товари)</w:t>
            </w:r>
          </w:p>
        </w:tc>
        <w:tc>
          <w:tcPr>
            <w:tcW w:w="708" w:type="dxa"/>
            <w:vAlign w:val="center"/>
          </w:tcPr>
          <w:p w:rsidR="00800435" w:rsidRPr="003D1E46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D1E46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В-174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12906,4197;12021,6984</w:t>
            </w:r>
          </w:p>
        </w:tc>
        <w:tc>
          <w:tcPr>
            <w:tcW w:w="2234" w:type="dxa"/>
            <w:vAlign w:val="center"/>
            <w:hideMark/>
          </w:tcPr>
          <w:p w:rsidR="00800435" w:rsidRPr="003D1E46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3D1E46">
              <w:rPr>
                <w:rFonts w:ascii="Times New Roman" w:hAnsi="Times New Roman"/>
              </w:rPr>
              <w:t>вул.Перемоги</w:t>
            </w:r>
            <w:proofErr w:type="spellEnd"/>
            <w:r w:rsidRPr="003D1E46">
              <w:rPr>
                <w:rFonts w:ascii="Times New Roman" w:hAnsi="Times New Roman"/>
              </w:rPr>
              <w:t>,52-а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непрод</w:t>
            </w:r>
            <w:proofErr w:type="spellEnd"/>
            <w:r w:rsidRPr="002968D9">
              <w:rPr>
                <w:rFonts w:ascii="Times New Roman" w:hAnsi="Times New Roman"/>
              </w:rPr>
              <w:t>. товари)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14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В-175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12431,6319;13905,2637</w:t>
            </w:r>
          </w:p>
        </w:tc>
        <w:tc>
          <w:tcPr>
            <w:tcW w:w="2234" w:type="dxa"/>
            <w:vAlign w:val="center"/>
            <w:hideMark/>
          </w:tcPr>
          <w:p w:rsidR="00800435" w:rsidRPr="003D1E46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3D1E46">
              <w:rPr>
                <w:rFonts w:ascii="Times New Roman" w:hAnsi="Times New Roman"/>
              </w:rPr>
              <w:t>пр.Соборний</w:t>
            </w:r>
            <w:proofErr w:type="spellEnd"/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непрод</w:t>
            </w:r>
            <w:proofErr w:type="spellEnd"/>
            <w:r w:rsidRPr="002968D9">
              <w:rPr>
                <w:rFonts w:ascii="Times New Roman" w:hAnsi="Times New Roman"/>
              </w:rPr>
              <w:t>. товари)</w:t>
            </w:r>
          </w:p>
        </w:tc>
        <w:tc>
          <w:tcPr>
            <w:tcW w:w="708" w:type="dxa"/>
            <w:vAlign w:val="center"/>
          </w:tcPr>
          <w:p w:rsidR="00800435" w:rsidRPr="003D1E46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  <w:color w:val="833C0B" w:themeColor="accent2" w:themeShade="80"/>
              </w:rPr>
            </w:pPr>
            <w:r w:rsidRPr="003D1E46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В-176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12060,1226;13749,2157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вул.Патріотична</w:t>
            </w:r>
            <w:proofErr w:type="spellEnd"/>
            <w:r w:rsidRPr="002968D9">
              <w:rPr>
                <w:rFonts w:ascii="Times New Roman" w:hAnsi="Times New Roman"/>
              </w:rPr>
              <w:t>,70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</w:t>
            </w:r>
          </w:p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8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В-177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12061,4720;13746,1465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вул.Патріотична</w:t>
            </w:r>
            <w:proofErr w:type="spellEnd"/>
            <w:r w:rsidRPr="002968D9">
              <w:rPr>
                <w:rFonts w:ascii="Times New Roman" w:hAnsi="Times New Roman"/>
              </w:rPr>
              <w:t>,70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 xml:space="preserve">ТНС 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8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В-178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12057,0799;13754,9836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вул.Патріотична</w:t>
            </w:r>
            <w:proofErr w:type="spellEnd"/>
            <w:r w:rsidRPr="002968D9">
              <w:rPr>
                <w:rFonts w:ascii="Times New Roman" w:hAnsi="Times New Roman"/>
              </w:rPr>
              <w:t>,70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  <w:lang w:val="ru-RU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хлібобулочні</w:t>
            </w:r>
            <w:proofErr w:type="spellEnd"/>
            <w:r w:rsidRPr="002968D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вироби</w:t>
            </w:r>
            <w:proofErr w:type="spellEnd"/>
            <w:r w:rsidRPr="002968D9">
              <w:rPr>
                <w:rFonts w:ascii="Times New Roman" w:hAnsi="Times New Roman"/>
                <w:lang w:val="ru-RU"/>
              </w:rPr>
              <w:t xml:space="preserve">) </w:t>
            </w:r>
          </w:p>
        </w:tc>
        <w:tc>
          <w:tcPr>
            <w:tcW w:w="708" w:type="dxa"/>
            <w:vAlign w:val="center"/>
          </w:tcPr>
          <w:p w:rsidR="00800435" w:rsidRPr="00F3011D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833C0B" w:themeColor="accent2" w:themeShade="80"/>
              </w:rPr>
            </w:pPr>
            <w:r w:rsidRPr="002968D9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В-179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13668,6438;12614,5147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вул.Миру</w:t>
            </w:r>
            <w:proofErr w:type="spellEnd"/>
            <w:r w:rsidRPr="002968D9">
              <w:rPr>
                <w:rFonts w:ascii="Times New Roman" w:hAnsi="Times New Roman"/>
              </w:rPr>
              <w:t>,10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надання послуг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8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В-180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13809,2425;11989,2268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бул.Шевченка</w:t>
            </w:r>
            <w:proofErr w:type="spellEnd"/>
            <w:r w:rsidRPr="002968D9">
              <w:rPr>
                <w:rFonts w:ascii="Times New Roman" w:hAnsi="Times New Roman"/>
              </w:rPr>
              <w:t>,10-а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надання послуг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1;5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В-181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13687,5301;12804,6336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вул.Незалежної</w:t>
            </w:r>
            <w:proofErr w:type="spellEnd"/>
            <w:r w:rsidRPr="002968D9">
              <w:rPr>
                <w:rFonts w:ascii="Times New Roman" w:hAnsi="Times New Roman"/>
              </w:rPr>
              <w:t xml:space="preserve"> України/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</w:rPr>
              <w:t>вул.Михайла</w:t>
            </w:r>
            <w:proofErr w:type="spellEnd"/>
            <w:r w:rsidRPr="002968D9">
              <w:rPr>
                <w:rFonts w:ascii="Times New Roman" w:hAnsi="Times New Roman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</w:rPr>
              <w:t>Гончаренка</w:t>
            </w:r>
            <w:proofErr w:type="spellEnd"/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 xml:space="preserve">ТНС </w:t>
            </w:r>
            <w:r>
              <w:rPr>
                <w:rFonts w:ascii="Times New Roman" w:hAnsi="Times New Roman"/>
              </w:rPr>
              <w:t>(</w:t>
            </w:r>
            <w:proofErr w:type="spellStart"/>
            <w:r w:rsidRPr="002968D9">
              <w:rPr>
                <w:rFonts w:ascii="Times New Roman" w:hAnsi="Times New Roman"/>
              </w:rPr>
              <w:t>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>товари)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В-182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12917,4683;12526,1853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вул.Сталеварів</w:t>
            </w:r>
            <w:proofErr w:type="spellEnd"/>
            <w:r w:rsidRPr="002968D9">
              <w:rPr>
                <w:rFonts w:ascii="Times New Roman" w:hAnsi="Times New Roman"/>
              </w:rPr>
              <w:t>,19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r w:rsidRPr="002968D9">
              <w:rPr>
                <w:rFonts w:ascii="Times New Roman" w:hAnsi="Times New Roman"/>
                <w:lang w:val="ru-RU"/>
              </w:rPr>
              <w:t>не</w:t>
            </w:r>
            <w:proofErr w:type="spellStart"/>
            <w:r w:rsidRPr="002968D9">
              <w:rPr>
                <w:rFonts w:ascii="Times New Roman" w:hAnsi="Times New Roman"/>
              </w:rPr>
              <w:t>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 w:rsidRPr="002968D9">
              <w:rPr>
                <w:rFonts w:ascii="Times New Roman" w:hAnsi="Times New Roman"/>
                <w:lang w:val="ru-RU"/>
              </w:rPr>
              <w:t xml:space="preserve"> </w:t>
            </w:r>
            <w:r w:rsidRPr="002968D9">
              <w:rPr>
                <w:rFonts w:ascii="Times New Roman" w:hAnsi="Times New Roman"/>
              </w:rPr>
              <w:t>товари)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1;4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В-183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11936,5919;13048,1440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вул.Перемоги</w:t>
            </w:r>
            <w:proofErr w:type="spellEnd"/>
            <w:r w:rsidRPr="002968D9">
              <w:rPr>
                <w:rFonts w:ascii="Times New Roman" w:hAnsi="Times New Roman"/>
              </w:rPr>
              <w:t>,87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 xml:space="preserve">ТНС 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В-184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12013,9556;13706,5175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вул.Патріотична</w:t>
            </w:r>
            <w:proofErr w:type="spellEnd"/>
            <w:r w:rsidRPr="002968D9">
              <w:rPr>
                <w:rFonts w:ascii="Times New Roman" w:hAnsi="Times New Roman"/>
              </w:rPr>
              <w:t>,70/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</w:rPr>
              <w:t>бул.Центральний</w:t>
            </w:r>
            <w:proofErr w:type="spellEnd"/>
            <w:r w:rsidRPr="002968D9">
              <w:rPr>
                <w:rFonts w:ascii="Times New Roman" w:hAnsi="Times New Roman"/>
              </w:rPr>
              <w:t>,7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 xml:space="preserve">товари </w:t>
            </w:r>
            <w:r w:rsidRPr="002968D9">
              <w:rPr>
                <w:rFonts w:ascii="Times New Roman" w:hAnsi="Times New Roman"/>
                <w:lang w:val="ru-RU"/>
              </w:rPr>
              <w:t xml:space="preserve">за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виключенням</w:t>
            </w:r>
            <w:proofErr w:type="spellEnd"/>
            <w:r w:rsidRPr="002968D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алкогольних</w:t>
            </w:r>
            <w:proofErr w:type="spellEnd"/>
            <w:r w:rsidRPr="002968D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напо</w:t>
            </w:r>
            <w:proofErr w:type="spellEnd"/>
            <w:r w:rsidRPr="002968D9">
              <w:rPr>
                <w:rFonts w:ascii="Times New Roman" w:hAnsi="Times New Roman"/>
              </w:rPr>
              <w:t>їв та тютюнових виробів)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В-185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12999,3519;12592,8379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вул.Сталеварів</w:t>
            </w:r>
            <w:proofErr w:type="spellEnd"/>
            <w:r w:rsidRPr="002968D9">
              <w:rPr>
                <w:rFonts w:ascii="Times New Roman" w:hAnsi="Times New Roman"/>
              </w:rPr>
              <w:t>,17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>товари</w:t>
            </w:r>
            <w:r w:rsidRPr="002968D9">
              <w:rPr>
                <w:rFonts w:ascii="Times New Roman" w:hAnsi="Times New Roman"/>
                <w:lang w:val="ru-RU"/>
              </w:rPr>
              <w:t xml:space="preserve"> за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виключенням</w:t>
            </w:r>
            <w:proofErr w:type="spellEnd"/>
            <w:r w:rsidRPr="002968D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алкогольних</w:t>
            </w:r>
            <w:proofErr w:type="spellEnd"/>
            <w:r w:rsidRPr="002968D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напо</w:t>
            </w:r>
            <w:proofErr w:type="spellEnd"/>
            <w:r w:rsidRPr="002968D9">
              <w:rPr>
                <w:rFonts w:ascii="Times New Roman" w:hAnsi="Times New Roman"/>
              </w:rPr>
              <w:t>їв та тютюнових виробів)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1;4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В-186</w:t>
            </w:r>
          </w:p>
        </w:tc>
        <w:tc>
          <w:tcPr>
            <w:tcW w:w="2551" w:type="dxa"/>
            <w:vAlign w:val="center"/>
            <w:hideMark/>
          </w:tcPr>
          <w:p w:rsidR="00800435" w:rsidRPr="003D1E46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D1E46">
              <w:rPr>
                <w:rFonts w:ascii="Times New Roman" w:hAnsi="Times New Roman"/>
              </w:rPr>
              <w:t>13065,151;12598,963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вул.Сталеварів</w:t>
            </w:r>
            <w:proofErr w:type="spellEnd"/>
            <w:r w:rsidRPr="002968D9">
              <w:rPr>
                <w:rFonts w:ascii="Times New Roman" w:hAnsi="Times New Roman"/>
              </w:rPr>
              <w:t>,22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 xml:space="preserve">товари </w:t>
            </w:r>
            <w:r w:rsidRPr="002968D9">
              <w:rPr>
                <w:rFonts w:ascii="Times New Roman" w:hAnsi="Times New Roman"/>
                <w:lang w:val="ru-RU"/>
              </w:rPr>
              <w:t xml:space="preserve">за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виключенням</w:t>
            </w:r>
            <w:proofErr w:type="spellEnd"/>
            <w:r w:rsidRPr="002968D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алкогольних</w:t>
            </w:r>
            <w:proofErr w:type="spellEnd"/>
            <w:r w:rsidRPr="002968D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напо</w:t>
            </w:r>
            <w:proofErr w:type="spellEnd"/>
            <w:r w:rsidRPr="002968D9">
              <w:rPr>
                <w:rFonts w:ascii="Times New Roman" w:hAnsi="Times New Roman"/>
              </w:rPr>
              <w:t>їв та тютюнових виробів)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1;4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В-187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12642,2355;11105,7356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вул.Шевченка</w:t>
            </w:r>
            <w:proofErr w:type="spellEnd"/>
            <w:r w:rsidRPr="002968D9">
              <w:rPr>
                <w:rFonts w:ascii="Times New Roman" w:hAnsi="Times New Roman"/>
              </w:rPr>
              <w:t>,62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 xml:space="preserve">ТНС 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18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В-188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12835,5016;14358,5375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вул.Кам'яногірська</w:t>
            </w:r>
            <w:proofErr w:type="spellEnd"/>
            <w:r w:rsidRPr="002968D9">
              <w:rPr>
                <w:rFonts w:ascii="Times New Roman" w:hAnsi="Times New Roman"/>
              </w:rPr>
              <w:t>,8</w:t>
            </w:r>
          </w:p>
        </w:tc>
        <w:tc>
          <w:tcPr>
            <w:tcW w:w="1735" w:type="dxa"/>
            <w:noWrap/>
            <w:vAlign w:val="center"/>
          </w:tcPr>
          <w:p w:rsidR="00800435" w:rsidRPr="003D1E46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3D1E46">
              <w:rPr>
                <w:rFonts w:ascii="Times New Roman" w:hAnsi="Times New Roman"/>
              </w:rPr>
              <w:t>ТНС (</w:t>
            </w:r>
            <w:r w:rsidRPr="003D1E46">
              <w:rPr>
                <w:rFonts w:ascii="Times New Roman" w:hAnsi="Times New Roman"/>
                <w:lang w:val="ru-RU"/>
              </w:rPr>
              <w:t xml:space="preserve">за </w:t>
            </w:r>
            <w:proofErr w:type="spellStart"/>
            <w:r w:rsidRPr="003D1E46">
              <w:rPr>
                <w:rFonts w:ascii="Times New Roman" w:hAnsi="Times New Roman"/>
                <w:lang w:val="ru-RU"/>
              </w:rPr>
              <w:t>виключенням</w:t>
            </w:r>
            <w:proofErr w:type="spellEnd"/>
            <w:r w:rsidRPr="003D1E46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1E46">
              <w:rPr>
                <w:rFonts w:ascii="Times New Roman" w:hAnsi="Times New Roman"/>
                <w:lang w:val="ru-RU"/>
              </w:rPr>
              <w:t>алкогольних</w:t>
            </w:r>
            <w:proofErr w:type="spellEnd"/>
            <w:r w:rsidRPr="003D1E46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1E46">
              <w:rPr>
                <w:rFonts w:ascii="Times New Roman" w:hAnsi="Times New Roman"/>
                <w:lang w:val="ru-RU"/>
              </w:rPr>
              <w:t>напо</w:t>
            </w:r>
            <w:proofErr w:type="spellEnd"/>
            <w:r w:rsidRPr="003D1E46">
              <w:rPr>
                <w:rFonts w:ascii="Times New Roman" w:hAnsi="Times New Roman"/>
              </w:rPr>
              <w:t>їв та тютюнових виробів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2;4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В-189</w:t>
            </w:r>
          </w:p>
        </w:tc>
        <w:tc>
          <w:tcPr>
            <w:tcW w:w="2551" w:type="dxa"/>
            <w:vAlign w:val="center"/>
            <w:hideMark/>
          </w:tcPr>
          <w:p w:rsidR="00800435" w:rsidRPr="00D428B7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833C0B" w:themeColor="accent2" w:themeShade="80"/>
                <w:highlight w:val="yellow"/>
              </w:rPr>
            </w:pPr>
            <w:r w:rsidRPr="002968D9">
              <w:rPr>
                <w:rFonts w:ascii="Times New Roman" w:hAnsi="Times New Roman"/>
              </w:rPr>
              <w:t>12588,3777;12879,9498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вул.Лермонтова</w:t>
            </w:r>
            <w:proofErr w:type="spellEnd"/>
            <w:r w:rsidRPr="002968D9">
              <w:rPr>
                <w:rFonts w:ascii="Times New Roman" w:hAnsi="Times New Roman"/>
              </w:rPr>
              <w:t>,19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r w:rsidRPr="002968D9">
              <w:rPr>
                <w:rFonts w:ascii="Times New Roman" w:hAnsi="Times New Roman"/>
                <w:lang w:val="ru-RU"/>
              </w:rPr>
              <w:t xml:space="preserve">за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виключенням</w:t>
            </w:r>
            <w:proofErr w:type="spellEnd"/>
            <w:r w:rsidRPr="002968D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алкогольних</w:t>
            </w:r>
            <w:proofErr w:type="spellEnd"/>
            <w:r w:rsidRPr="002968D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напо</w:t>
            </w:r>
            <w:proofErr w:type="spellEnd"/>
            <w:r w:rsidRPr="002968D9">
              <w:rPr>
                <w:rFonts w:ascii="Times New Roman" w:hAnsi="Times New Roman"/>
              </w:rPr>
              <w:t>їв та тютюнових виробів)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В-190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12562,4333;11486,2114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вул.Гастелло</w:t>
            </w:r>
            <w:proofErr w:type="spellEnd"/>
            <w:r w:rsidRPr="002968D9">
              <w:rPr>
                <w:rFonts w:ascii="Times New Roman" w:hAnsi="Times New Roman"/>
              </w:rPr>
              <w:t>,41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непрод</w:t>
            </w:r>
            <w:proofErr w:type="spellEnd"/>
            <w:r w:rsidRPr="002968D9">
              <w:rPr>
                <w:rFonts w:ascii="Times New Roman" w:hAnsi="Times New Roman"/>
              </w:rPr>
              <w:t>. товари)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4;5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В-191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11795,5938;14395,4652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вул.Яценка</w:t>
            </w:r>
            <w:proofErr w:type="spellEnd"/>
            <w:r w:rsidRPr="002968D9">
              <w:rPr>
                <w:rFonts w:ascii="Times New Roman" w:hAnsi="Times New Roman"/>
              </w:rPr>
              <w:t>,10-а</w:t>
            </w:r>
          </w:p>
        </w:tc>
        <w:tc>
          <w:tcPr>
            <w:tcW w:w="1735" w:type="dxa"/>
            <w:noWrap/>
            <w:vAlign w:val="center"/>
          </w:tcPr>
          <w:p w:rsidR="00800435" w:rsidRPr="00770044" w:rsidRDefault="00800435" w:rsidP="008400E4">
            <w:pPr>
              <w:spacing w:after="0" w:line="240" w:lineRule="auto"/>
              <w:rPr>
                <w:rFonts w:ascii="Times New Roman" w:hAnsi="Times New Roman"/>
                <w:b/>
                <w:color w:val="833C0B" w:themeColor="accent2" w:themeShade="80"/>
                <w:highlight w:val="cy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прод.товари</w:t>
            </w:r>
            <w:proofErr w:type="spellEnd"/>
            <w:r w:rsidRPr="002968D9">
              <w:rPr>
                <w:rFonts w:ascii="Times New Roman" w:hAnsi="Times New Roman"/>
              </w:rPr>
              <w:t>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19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В-192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13259,8029;11707,2644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бул.Шевченка</w:t>
            </w:r>
            <w:proofErr w:type="spellEnd"/>
            <w:r w:rsidRPr="002968D9">
              <w:rPr>
                <w:rFonts w:ascii="Times New Roman" w:hAnsi="Times New Roman"/>
              </w:rPr>
              <w:t>,27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прод.товари</w:t>
            </w:r>
            <w:proofErr w:type="spellEnd"/>
            <w:r w:rsidRPr="002968D9">
              <w:rPr>
                <w:rFonts w:ascii="Times New Roman" w:hAnsi="Times New Roman"/>
              </w:rPr>
              <w:t>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В-193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13265,1920;12496,2577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вул.М.Гончаренка</w:t>
            </w:r>
            <w:proofErr w:type="spellEnd"/>
            <w:r w:rsidRPr="002968D9">
              <w:rPr>
                <w:rFonts w:ascii="Times New Roman" w:hAnsi="Times New Roman"/>
              </w:rPr>
              <w:t>,15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надання послуг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5;1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В-194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13119,1328;13201,7565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вул.Лермонтова</w:t>
            </w:r>
            <w:proofErr w:type="spellEnd"/>
            <w:r w:rsidRPr="002968D9">
              <w:rPr>
                <w:rFonts w:ascii="Times New Roman" w:hAnsi="Times New Roman"/>
              </w:rPr>
              <w:t>,6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надання послуг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5;1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В-195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14065,6451;11659,6728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вул.12 квітня,5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прод.товари</w:t>
            </w:r>
            <w:proofErr w:type="spellEnd"/>
            <w:r w:rsidRPr="002968D9">
              <w:rPr>
                <w:rFonts w:ascii="Times New Roman" w:hAnsi="Times New Roman"/>
              </w:rPr>
              <w:t>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В-196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13852,8838;11460,9301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вул.12 квітня,2-а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непрод</w:t>
            </w:r>
            <w:proofErr w:type="spellEnd"/>
            <w:r w:rsidRPr="002968D9">
              <w:rPr>
                <w:rFonts w:ascii="Times New Roman" w:hAnsi="Times New Roman"/>
              </w:rPr>
              <w:t xml:space="preserve">. товари </w:t>
            </w:r>
            <w:r w:rsidRPr="002968D9">
              <w:rPr>
                <w:rFonts w:ascii="Times New Roman" w:hAnsi="Times New Roman"/>
                <w:lang w:val="ru-RU"/>
              </w:rPr>
              <w:t xml:space="preserve">за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виключенням</w:t>
            </w:r>
            <w:proofErr w:type="spellEnd"/>
            <w:r w:rsidRPr="002968D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алкогольних</w:t>
            </w:r>
            <w:proofErr w:type="spellEnd"/>
            <w:r w:rsidRPr="002968D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напо</w:t>
            </w:r>
            <w:proofErr w:type="spellEnd"/>
            <w:r w:rsidRPr="002968D9">
              <w:rPr>
                <w:rFonts w:ascii="Times New Roman" w:hAnsi="Times New Roman"/>
              </w:rPr>
              <w:t>їв та тютюнових виробів)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17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В-197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12616,1052;13248,8286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вул.Леоніда</w:t>
            </w:r>
            <w:proofErr w:type="spellEnd"/>
            <w:r w:rsidRPr="002968D9">
              <w:rPr>
                <w:rFonts w:ascii="Times New Roman" w:hAnsi="Times New Roman"/>
              </w:rPr>
              <w:t xml:space="preserve"> Жаботинського/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>Я.</w:t>
            </w:r>
            <w:proofErr w:type="spellStart"/>
            <w:r w:rsidRPr="002968D9">
              <w:rPr>
                <w:rFonts w:ascii="Times New Roman" w:hAnsi="Times New Roman"/>
              </w:rPr>
              <w:t>Новицького</w:t>
            </w:r>
            <w:proofErr w:type="spellEnd"/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 xml:space="preserve">ТНС </w:t>
            </w:r>
          </w:p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В-198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13084,0413;10879,0531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вул.12 квітня/</w:t>
            </w:r>
            <w:proofErr w:type="spellStart"/>
            <w:r w:rsidRPr="002968D9">
              <w:rPr>
                <w:rFonts w:ascii="Times New Roman" w:hAnsi="Times New Roman"/>
              </w:rPr>
              <w:t>Вузовська</w:t>
            </w:r>
            <w:proofErr w:type="spellEnd"/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 xml:space="preserve">ТНС 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4;5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В-199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11995,3904;12987,8256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вул.Перемоги</w:t>
            </w:r>
            <w:proofErr w:type="spellEnd"/>
            <w:r w:rsidRPr="002968D9">
              <w:rPr>
                <w:rFonts w:ascii="Times New Roman" w:hAnsi="Times New Roman"/>
              </w:rPr>
              <w:t>,87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 xml:space="preserve">ТНС 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14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В-200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12774,3051;14014,0157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вул.Профспілок</w:t>
            </w:r>
            <w:proofErr w:type="spellEnd"/>
            <w:r w:rsidRPr="002968D9">
              <w:rPr>
                <w:rFonts w:ascii="Times New Roman" w:hAnsi="Times New Roman"/>
              </w:rPr>
              <w:t xml:space="preserve"> майдан,3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2968D9">
              <w:rPr>
                <w:rFonts w:ascii="Times New Roman" w:hAnsi="Times New Roman"/>
              </w:rPr>
              <w:t xml:space="preserve">ТНС 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В-201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13248,5216;12272,5498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вул.Південноукраїнська</w:t>
            </w:r>
            <w:proofErr w:type="spellEnd"/>
            <w:r w:rsidRPr="002968D9">
              <w:rPr>
                <w:rFonts w:ascii="Times New Roman" w:hAnsi="Times New Roman"/>
              </w:rPr>
              <w:t>,15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непрод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т</w:t>
            </w:r>
            <w:r w:rsidRPr="002968D9">
              <w:rPr>
                <w:rFonts w:ascii="Times New Roman" w:hAnsi="Times New Roman"/>
              </w:rPr>
              <w:t>овари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  <w:lang w:val="ru-RU"/>
              </w:rPr>
              <w:t xml:space="preserve">за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виключенням</w:t>
            </w:r>
            <w:proofErr w:type="spellEnd"/>
            <w:r w:rsidRPr="002968D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алкогольних</w:t>
            </w:r>
            <w:proofErr w:type="spellEnd"/>
            <w:r w:rsidRPr="002968D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напо</w:t>
            </w:r>
            <w:proofErr w:type="spellEnd"/>
            <w:r w:rsidRPr="002968D9">
              <w:rPr>
                <w:rFonts w:ascii="Times New Roman" w:hAnsi="Times New Roman"/>
              </w:rPr>
              <w:t>їв та тютюнових виробів)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В-202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12061,0598;13380,8828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бул.Центральний</w:t>
            </w:r>
            <w:proofErr w:type="spellEnd"/>
            <w:r w:rsidRPr="002968D9">
              <w:rPr>
                <w:rFonts w:ascii="Times New Roman" w:hAnsi="Times New Roman"/>
              </w:rPr>
              <w:t>,14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т</w:t>
            </w:r>
            <w:r w:rsidRPr="002968D9">
              <w:rPr>
                <w:rFonts w:ascii="Times New Roman" w:hAnsi="Times New Roman"/>
              </w:rPr>
              <w:t>овари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  <w:lang w:val="ru-RU"/>
              </w:rPr>
              <w:t xml:space="preserve">за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виключенням</w:t>
            </w:r>
            <w:proofErr w:type="spellEnd"/>
            <w:r w:rsidRPr="002968D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алкогольних</w:t>
            </w:r>
            <w:proofErr w:type="spellEnd"/>
            <w:r w:rsidRPr="002968D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напо</w:t>
            </w:r>
            <w:proofErr w:type="spellEnd"/>
            <w:r w:rsidRPr="002968D9">
              <w:rPr>
                <w:rFonts w:ascii="Times New Roman" w:hAnsi="Times New Roman"/>
              </w:rPr>
              <w:t>їв та тютюнових виробів)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10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5;2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В-203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11847,1706;13466,2639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бул.Центральний</w:t>
            </w:r>
            <w:proofErr w:type="spellEnd"/>
            <w:r w:rsidRPr="002968D9">
              <w:rPr>
                <w:rFonts w:ascii="Times New Roman" w:hAnsi="Times New Roman"/>
              </w:rPr>
              <w:t>,19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надання послуг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5;2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В-204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12900,3276;11435,4595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бул.Гвардійський</w:t>
            </w:r>
            <w:proofErr w:type="spellEnd"/>
            <w:r w:rsidRPr="002968D9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 </w:t>
            </w:r>
            <w:r w:rsidRPr="002968D9">
              <w:rPr>
                <w:rFonts w:ascii="Times New Roman" w:hAnsi="Times New Roman"/>
              </w:rPr>
              <w:t>125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надання послуг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  <w:strike/>
              </w:rPr>
            </w:pPr>
            <w:r w:rsidRPr="002968D9">
              <w:rPr>
                <w:rFonts w:ascii="Times New Roman" w:hAnsi="Times New Roman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4;5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В-205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12314,3351;12701,3723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вул.Перемоги</w:t>
            </w:r>
            <w:proofErr w:type="spellEnd"/>
            <w:r w:rsidRPr="002968D9">
              <w:rPr>
                <w:rFonts w:ascii="Times New Roman" w:hAnsi="Times New Roman"/>
              </w:rPr>
              <w:t>,64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прод.товари</w:t>
            </w:r>
            <w:proofErr w:type="spellEnd"/>
            <w:r w:rsidRPr="002968D9">
              <w:rPr>
                <w:rFonts w:ascii="Times New Roman" w:hAnsi="Times New Roman"/>
              </w:rPr>
              <w:t>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В-206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12323,7278;12698,9117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вул.Перемоги</w:t>
            </w:r>
            <w:proofErr w:type="spellEnd"/>
            <w:r w:rsidRPr="002968D9">
              <w:rPr>
                <w:rFonts w:ascii="Times New Roman" w:hAnsi="Times New Roman"/>
              </w:rPr>
              <w:t>,64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прод.товари</w:t>
            </w:r>
            <w:proofErr w:type="spellEnd"/>
            <w:r w:rsidRPr="002968D9">
              <w:rPr>
                <w:rFonts w:ascii="Times New Roman" w:hAnsi="Times New Roman"/>
              </w:rPr>
              <w:t>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В-207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12675,7459;11716,2038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вул.Нижньодніпровська</w:t>
            </w:r>
            <w:proofErr w:type="spellEnd"/>
            <w:r w:rsidRPr="002968D9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</w:rPr>
              <w:t>бул.Гвардійський</w:t>
            </w:r>
            <w:proofErr w:type="spellEnd"/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 xml:space="preserve">ТНС 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В-208</w:t>
            </w:r>
          </w:p>
        </w:tc>
        <w:tc>
          <w:tcPr>
            <w:tcW w:w="2551" w:type="dxa"/>
            <w:vAlign w:val="center"/>
            <w:hideMark/>
          </w:tcPr>
          <w:p w:rsidR="00800435" w:rsidRPr="003D1E46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D1E46">
              <w:rPr>
                <w:rFonts w:ascii="Times New Roman" w:hAnsi="Times New Roman"/>
              </w:rPr>
              <w:t>12669,437;11737,785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бул.Гвардійський</w:t>
            </w:r>
            <w:proofErr w:type="spellEnd"/>
            <w:r w:rsidRPr="002968D9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>141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E45478">
              <w:rPr>
                <w:rFonts w:ascii="Times New Roman" w:hAnsi="Times New Roman"/>
              </w:rPr>
              <w:t xml:space="preserve">торгівля ТВВ 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В-209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12671,9094;11739,6988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бул.Гвардійський</w:t>
            </w:r>
            <w:proofErr w:type="spellEnd"/>
            <w:r w:rsidRPr="002968D9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>141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E45478">
              <w:rPr>
                <w:rFonts w:ascii="Times New Roman" w:hAnsi="Times New Roman"/>
              </w:rPr>
              <w:t>торгівля ТВВ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В-210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13198,8543;14660,4985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вул.Перемоги</w:t>
            </w:r>
            <w:proofErr w:type="spellEnd"/>
            <w:r w:rsidRPr="002968D9">
              <w:rPr>
                <w:rFonts w:ascii="Times New Roman" w:hAnsi="Times New Roman"/>
              </w:rPr>
              <w:t>,96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 xml:space="preserve">ТНС 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4;5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В-211</w:t>
            </w:r>
          </w:p>
        </w:tc>
        <w:tc>
          <w:tcPr>
            <w:tcW w:w="2551" w:type="dxa"/>
            <w:vAlign w:val="center"/>
            <w:hideMark/>
          </w:tcPr>
          <w:p w:rsidR="00800435" w:rsidRPr="00D20F35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968D9">
              <w:rPr>
                <w:rFonts w:ascii="Times New Roman" w:hAnsi="Times New Roman"/>
              </w:rPr>
              <w:t>12368,2334;13134,6702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вул.Патріотична</w:t>
            </w:r>
            <w:proofErr w:type="spellEnd"/>
            <w:r w:rsidRPr="002968D9">
              <w:rPr>
                <w:rFonts w:ascii="Times New Roman" w:hAnsi="Times New Roman"/>
              </w:rPr>
              <w:t>,58-б</w:t>
            </w:r>
          </w:p>
        </w:tc>
        <w:tc>
          <w:tcPr>
            <w:tcW w:w="1735" w:type="dxa"/>
            <w:noWrap/>
            <w:vAlign w:val="center"/>
          </w:tcPr>
          <w:p w:rsidR="00800435" w:rsidRPr="00E45478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 xml:space="preserve">ТНС 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2;5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В-212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12366,1961;13133,1885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вул.Патріотична</w:t>
            </w:r>
            <w:proofErr w:type="spellEnd"/>
            <w:r w:rsidRPr="002968D9">
              <w:rPr>
                <w:rFonts w:ascii="Times New Roman" w:hAnsi="Times New Roman"/>
              </w:rPr>
              <w:t>,58-б</w:t>
            </w:r>
          </w:p>
        </w:tc>
        <w:tc>
          <w:tcPr>
            <w:tcW w:w="1735" w:type="dxa"/>
            <w:noWrap/>
            <w:vAlign w:val="center"/>
          </w:tcPr>
          <w:p w:rsidR="00800435" w:rsidRPr="00E45478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 xml:space="preserve">ТНС 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2;5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В-213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13098,5929;14074,2716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вул.Сєдова</w:t>
            </w:r>
            <w:proofErr w:type="spellEnd"/>
            <w:r w:rsidRPr="002968D9">
              <w:rPr>
                <w:rFonts w:ascii="Times New Roman" w:hAnsi="Times New Roman"/>
              </w:rPr>
              <w:t>,3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В-214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12807,5471;11364,5722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вул.Вознесенівська</w:t>
            </w:r>
            <w:proofErr w:type="spellEnd"/>
            <w:r w:rsidRPr="002968D9">
              <w:rPr>
                <w:rFonts w:ascii="Times New Roman" w:hAnsi="Times New Roman"/>
              </w:rPr>
              <w:t>,2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 xml:space="preserve">товари </w:t>
            </w:r>
            <w:r w:rsidRPr="002968D9">
              <w:rPr>
                <w:rFonts w:ascii="Times New Roman" w:hAnsi="Times New Roman"/>
                <w:lang w:val="ru-RU"/>
              </w:rPr>
              <w:t xml:space="preserve">за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виключенням</w:t>
            </w:r>
            <w:proofErr w:type="spellEnd"/>
            <w:r w:rsidRPr="002968D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алкогольних</w:t>
            </w:r>
            <w:proofErr w:type="spellEnd"/>
            <w:r w:rsidRPr="002968D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напо</w:t>
            </w:r>
            <w:proofErr w:type="spellEnd"/>
            <w:r w:rsidRPr="002968D9">
              <w:rPr>
                <w:rFonts w:ascii="Times New Roman" w:hAnsi="Times New Roman"/>
              </w:rPr>
              <w:t>їв та тютюнових виробів)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4;5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В-215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12413,8122;13150,5803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вул.Патріотична</w:t>
            </w:r>
            <w:proofErr w:type="spellEnd"/>
            <w:r w:rsidRPr="002968D9">
              <w:rPr>
                <w:rFonts w:ascii="Times New Roman" w:hAnsi="Times New Roman"/>
              </w:rPr>
              <w:t>,58-а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>товари)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2;4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В-216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12419,5007;13155,2899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вул.Патріотична</w:t>
            </w:r>
            <w:proofErr w:type="spellEnd"/>
            <w:r w:rsidRPr="002968D9">
              <w:rPr>
                <w:rFonts w:ascii="Times New Roman" w:hAnsi="Times New Roman"/>
              </w:rPr>
              <w:t>,56-а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надання послуг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5;2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В-217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12409,7905;13147,2730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вул.Патріотична</w:t>
            </w:r>
            <w:proofErr w:type="spellEnd"/>
            <w:r w:rsidRPr="002968D9">
              <w:rPr>
                <w:rFonts w:ascii="Times New Roman" w:hAnsi="Times New Roman"/>
              </w:rPr>
              <w:t>,56-а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>товари)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2;4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В-218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12804,5763;13009,6781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вул.Лермонтова</w:t>
            </w:r>
            <w:proofErr w:type="spellEnd"/>
            <w:r w:rsidRPr="002968D9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>Л.Жаботинського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 xml:space="preserve">товари </w:t>
            </w:r>
            <w:r w:rsidRPr="002968D9">
              <w:rPr>
                <w:rFonts w:ascii="Times New Roman" w:hAnsi="Times New Roman"/>
                <w:lang w:val="ru-RU"/>
              </w:rPr>
              <w:t xml:space="preserve">за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виключенням</w:t>
            </w:r>
            <w:proofErr w:type="spellEnd"/>
            <w:r w:rsidRPr="002968D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алкогольних</w:t>
            </w:r>
            <w:proofErr w:type="spellEnd"/>
            <w:r w:rsidRPr="002968D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напо</w:t>
            </w:r>
            <w:proofErr w:type="spellEnd"/>
            <w:r w:rsidRPr="002968D9">
              <w:rPr>
                <w:rFonts w:ascii="Times New Roman" w:hAnsi="Times New Roman"/>
              </w:rPr>
              <w:t>їв та тютюнових виробів)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В-219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13649,8177;11391,3519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вул.Возз'єднання</w:t>
            </w:r>
            <w:proofErr w:type="spellEnd"/>
            <w:r w:rsidRPr="002968D9">
              <w:rPr>
                <w:rFonts w:ascii="Times New Roman" w:hAnsi="Times New Roman"/>
              </w:rPr>
              <w:t xml:space="preserve"> України,5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непрод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>товари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1;4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В-220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12007,5877;13799,2551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вул.Патріотична</w:t>
            </w:r>
            <w:proofErr w:type="spellEnd"/>
            <w:r w:rsidRPr="002968D9">
              <w:rPr>
                <w:rFonts w:ascii="Times New Roman" w:hAnsi="Times New Roman"/>
              </w:rPr>
              <w:t>,70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надання послуг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В-221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13665,7138;12784,6664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вул.Михайла</w:t>
            </w:r>
            <w:proofErr w:type="spellEnd"/>
            <w:r w:rsidRPr="002968D9">
              <w:rPr>
                <w:rFonts w:ascii="Times New Roman" w:hAnsi="Times New Roman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</w:rPr>
              <w:t>Гончаренка</w:t>
            </w:r>
            <w:proofErr w:type="spellEnd"/>
            <w:r w:rsidRPr="002968D9">
              <w:rPr>
                <w:rFonts w:ascii="Times New Roman" w:hAnsi="Times New Roman"/>
              </w:rPr>
              <w:t>,10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надання послуг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30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В-222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12869,6066;12990,7782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вул.Леоніда</w:t>
            </w:r>
            <w:proofErr w:type="spellEnd"/>
            <w:r w:rsidRPr="002968D9">
              <w:rPr>
                <w:rFonts w:ascii="Times New Roman" w:hAnsi="Times New Roman"/>
              </w:rPr>
              <w:t xml:space="preserve"> Жаботинського,37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надання послуг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30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В-228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12423,7520;12681,8631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вул.Перемоги</w:t>
            </w:r>
            <w:proofErr w:type="spellEnd"/>
            <w:r w:rsidRPr="002968D9">
              <w:rPr>
                <w:rFonts w:ascii="Times New Roman" w:hAnsi="Times New Roman"/>
              </w:rPr>
              <w:t>,65/Лермонтова,26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E45478">
              <w:rPr>
                <w:rFonts w:ascii="Times New Roman" w:hAnsi="Times New Roman"/>
              </w:rPr>
              <w:t>торгівля ТВВ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В-229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12419,7568;12686,5462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вул.Перемоги</w:t>
            </w:r>
            <w:proofErr w:type="spellEnd"/>
            <w:r w:rsidRPr="002968D9">
              <w:rPr>
                <w:rFonts w:ascii="Times New Roman" w:hAnsi="Times New Roman"/>
              </w:rPr>
              <w:t>,65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19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В-230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12415,7087;12690,4356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вул.Лермонтова</w:t>
            </w:r>
            <w:proofErr w:type="spellEnd"/>
            <w:r w:rsidRPr="002968D9">
              <w:rPr>
                <w:rFonts w:ascii="Times New Roman" w:hAnsi="Times New Roman"/>
              </w:rPr>
              <w:t>,26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(продовольчі товари)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14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В-231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12428,2499;12664,1625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вул.Перемоги</w:t>
            </w:r>
            <w:proofErr w:type="spellEnd"/>
            <w:r w:rsidRPr="002968D9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>Лермонтова,26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прод.товари</w:t>
            </w:r>
            <w:proofErr w:type="spellEnd"/>
            <w:r w:rsidRPr="002968D9">
              <w:rPr>
                <w:rFonts w:ascii="Times New Roman" w:hAnsi="Times New Roman"/>
              </w:rPr>
              <w:t>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  <w:strike/>
              </w:rPr>
            </w:pPr>
          </w:p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В-232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12432,0334;12659,0031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вул.Перемоги</w:t>
            </w:r>
            <w:proofErr w:type="spellEnd"/>
            <w:r w:rsidRPr="002968D9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>Лермонтова,26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прод.товари</w:t>
            </w:r>
            <w:proofErr w:type="spellEnd"/>
            <w:r w:rsidRPr="002968D9">
              <w:rPr>
                <w:rFonts w:ascii="Times New Roman" w:hAnsi="Times New Roman"/>
              </w:rPr>
              <w:t>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В-233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12088,9115;14127,5698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вул.Гагаріна</w:t>
            </w:r>
            <w:proofErr w:type="spellEnd"/>
            <w:r w:rsidRPr="002968D9">
              <w:rPr>
                <w:rFonts w:ascii="Times New Roman" w:hAnsi="Times New Roman"/>
              </w:rPr>
              <w:t>,10</w:t>
            </w:r>
          </w:p>
        </w:tc>
        <w:tc>
          <w:tcPr>
            <w:tcW w:w="1735" w:type="dxa"/>
            <w:noWrap/>
            <w:vAlign w:val="center"/>
          </w:tcPr>
          <w:p w:rsidR="00800435" w:rsidRPr="003D1E46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3D1E46">
              <w:rPr>
                <w:rFonts w:ascii="Times New Roman" w:hAnsi="Times New Roman"/>
              </w:rPr>
              <w:t>ТНС (</w:t>
            </w:r>
            <w:proofErr w:type="spellStart"/>
            <w:r w:rsidRPr="003D1E46">
              <w:rPr>
                <w:rFonts w:ascii="Times New Roman" w:hAnsi="Times New Roman"/>
              </w:rPr>
              <w:t>прод</w:t>
            </w:r>
            <w:proofErr w:type="spellEnd"/>
            <w:r w:rsidRPr="003D1E46">
              <w:rPr>
                <w:rFonts w:ascii="Times New Roman" w:hAnsi="Times New Roman"/>
              </w:rPr>
              <w:t xml:space="preserve">. товари </w:t>
            </w:r>
            <w:r w:rsidRPr="003D1E46">
              <w:rPr>
                <w:rFonts w:ascii="Times New Roman" w:hAnsi="Times New Roman"/>
                <w:lang w:val="ru-RU"/>
              </w:rPr>
              <w:t xml:space="preserve">за </w:t>
            </w:r>
            <w:proofErr w:type="spellStart"/>
            <w:r w:rsidRPr="003D1E46">
              <w:rPr>
                <w:rFonts w:ascii="Times New Roman" w:hAnsi="Times New Roman"/>
                <w:lang w:val="ru-RU"/>
              </w:rPr>
              <w:t>виключенням</w:t>
            </w:r>
            <w:proofErr w:type="spellEnd"/>
            <w:r w:rsidRPr="003D1E46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1E46">
              <w:rPr>
                <w:rFonts w:ascii="Times New Roman" w:hAnsi="Times New Roman"/>
                <w:lang w:val="ru-RU"/>
              </w:rPr>
              <w:t>алкогольних</w:t>
            </w:r>
            <w:proofErr w:type="spellEnd"/>
            <w:r w:rsidRPr="003D1E46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1E46">
              <w:rPr>
                <w:rFonts w:ascii="Times New Roman" w:hAnsi="Times New Roman"/>
                <w:lang w:val="ru-RU"/>
              </w:rPr>
              <w:t>напо</w:t>
            </w:r>
            <w:proofErr w:type="spellEnd"/>
            <w:r w:rsidRPr="003D1E46">
              <w:rPr>
                <w:rFonts w:ascii="Times New Roman" w:hAnsi="Times New Roman"/>
              </w:rPr>
              <w:t>їв та тютюнових виробів)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30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3D1E46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D1E46">
              <w:rPr>
                <w:rFonts w:ascii="Times New Roman" w:hAnsi="Times New Roman"/>
              </w:rPr>
              <w:t>В-234</w:t>
            </w:r>
          </w:p>
        </w:tc>
        <w:tc>
          <w:tcPr>
            <w:tcW w:w="2551" w:type="dxa"/>
            <w:vAlign w:val="center"/>
            <w:hideMark/>
          </w:tcPr>
          <w:p w:rsidR="00800435" w:rsidRPr="003D1E46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  <w:strike/>
              </w:rPr>
            </w:pPr>
            <w:r w:rsidRPr="003D1E46">
              <w:rPr>
                <w:rFonts w:ascii="Times New Roman" w:hAnsi="Times New Roman"/>
              </w:rPr>
              <w:t>12681,661;12288,504</w:t>
            </w:r>
          </w:p>
        </w:tc>
        <w:tc>
          <w:tcPr>
            <w:tcW w:w="2234" w:type="dxa"/>
            <w:vAlign w:val="center"/>
            <w:hideMark/>
          </w:tcPr>
          <w:p w:rsidR="00800435" w:rsidRPr="003D1E46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3D1E46">
              <w:rPr>
                <w:rFonts w:ascii="Times New Roman" w:hAnsi="Times New Roman"/>
              </w:rPr>
              <w:t>Вул. Сталеварів, 34</w:t>
            </w:r>
          </w:p>
        </w:tc>
        <w:tc>
          <w:tcPr>
            <w:tcW w:w="1735" w:type="dxa"/>
            <w:noWrap/>
            <w:vAlign w:val="center"/>
          </w:tcPr>
          <w:p w:rsidR="00800435" w:rsidRPr="003D1E46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3D1E46">
              <w:rPr>
                <w:rFonts w:ascii="Times New Roman" w:hAnsi="Times New Roman"/>
              </w:rPr>
              <w:t>ТНС</w:t>
            </w:r>
          </w:p>
        </w:tc>
        <w:tc>
          <w:tcPr>
            <w:tcW w:w="708" w:type="dxa"/>
            <w:vAlign w:val="center"/>
          </w:tcPr>
          <w:p w:rsidR="00800435" w:rsidRPr="003D1E46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D1E46">
              <w:rPr>
                <w:rFonts w:ascii="Times New Roman" w:hAnsi="Times New Roman"/>
              </w:rPr>
              <w:t>28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3D1E46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  <w:strike/>
              </w:rPr>
            </w:pPr>
            <w:r w:rsidRPr="003D1E46">
              <w:rPr>
                <w:rFonts w:ascii="Times New Roman" w:hAnsi="Times New Roman"/>
                <w:strike/>
              </w:rPr>
              <w:t>4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AE0D40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E0D40">
              <w:rPr>
                <w:rFonts w:ascii="Times New Roman" w:hAnsi="Times New Roman"/>
              </w:rPr>
              <w:t>В-235</w:t>
            </w:r>
          </w:p>
        </w:tc>
        <w:tc>
          <w:tcPr>
            <w:tcW w:w="2551" w:type="dxa"/>
            <w:vAlign w:val="center"/>
            <w:hideMark/>
          </w:tcPr>
          <w:p w:rsidR="00800435" w:rsidRPr="00AE0D40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E0D40">
              <w:rPr>
                <w:rFonts w:ascii="Times New Roman" w:hAnsi="Times New Roman"/>
              </w:rPr>
              <w:t>12461,1476;13225,2752</w:t>
            </w:r>
          </w:p>
        </w:tc>
        <w:tc>
          <w:tcPr>
            <w:tcW w:w="2234" w:type="dxa"/>
            <w:vAlign w:val="center"/>
            <w:hideMark/>
          </w:tcPr>
          <w:p w:rsidR="00800435" w:rsidRPr="00AE0D40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AE0D40">
              <w:rPr>
                <w:rFonts w:ascii="Times New Roman" w:hAnsi="Times New Roman"/>
              </w:rPr>
              <w:t>вул.Патріотична</w:t>
            </w:r>
            <w:proofErr w:type="spellEnd"/>
            <w:r w:rsidRPr="00AE0D40">
              <w:rPr>
                <w:rFonts w:ascii="Times New Roman" w:hAnsi="Times New Roman"/>
              </w:rPr>
              <w:t>,58-а</w:t>
            </w:r>
          </w:p>
        </w:tc>
        <w:tc>
          <w:tcPr>
            <w:tcW w:w="1735" w:type="dxa"/>
            <w:noWrap/>
            <w:vAlign w:val="center"/>
          </w:tcPr>
          <w:p w:rsidR="00800435" w:rsidRPr="00AE0D40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AE0D40">
              <w:rPr>
                <w:rFonts w:ascii="Times New Roman" w:hAnsi="Times New Roman"/>
              </w:rPr>
              <w:t>ТНС (продовольчі товари)</w:t>
            </w:r>
          </w:p>
        </w:tc>
        <w:tc>
          <w:tcPr>
            <w:tcW w:w="708" w:type="dxa"/>
            <w:vAlign w:val="center"/>
          </w:tcPr>
          <w:p w:rsidR="00800435" w:rsidRPr="00AE0D40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E0D40">
              <w:rPr>
                <w:rFonts w:ascii="Times New Roman" w:hAnsi="Times New Roman"/>
              </w:rPr>
              <w:t>12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AE0D40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E0D40">
              <w:rPr>
                <w:rFonts w:ascii="Times New Roman" w:hAnsi="Times New Roman"/>
              </w:rPr>
              <w:t>2;4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В-236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13046,0902;11910,0772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вул.Перемоги</w:t>
            </w:r>
            <w:proofErr w:type="spellEnd"/>
            <w:r w:rsidRPr="002968D9">
              <w:rPr>
                <w:rFonts w:ascii="Times New Roman" w:hAnsi="Times New Roman"/>
              </w:rPr>
              <w:t>,49</w:t>
            </w:r>
          </w:p>
        </w:tc>
        <w:tc>
          <w:tcPr>
            <w:tcW w:w="1735" w:type="dxa"/>
            <w:noWrap/>
            <w:vAlign w:val="center"/>
          </w:tcPr>
          <w:p w:rsidR="00800435" w:rsidRPr="003D1E46" w:rsidRDefault="00800435" w:rsidP="008400E4">
            <w:pPr>
              <w:spacing w:after="0" w:line="240" w:lineRule="auto"/>
              <w:rPr>
                <w:rFonts w:ascii="Times New Roman" w:hAnsi="Times New Roman"/>
                <w:color w:val="833C0B" w:themeColor="accent2" w:themeShade="80"/>
                <w:highlight w:val="cyan"/>
              </w:rPr>
            </w:pPr>
            <w:r w:rsidRPr="003D1E46">
              <w:rPr>
                <w:rFonts w:ascii="Times New Roman" w:hAnsi="Times New Roman"/>
              </w:rPr>
              <w:t>ТНС (</w:t>
            </w:r>
            <w:proofErr w:type="spellStart"/>
            <w:r w:rsidRPr="003D1E46">
              <w:rPr>
                <w:rFonts w:ascii="Times New Roman" w:hAnsi="Times New Roman"/>
              </w:rPr>
              <w:t>прод</w:t>
            </w:r>
            <w:proofErr w:type="spellEnd"/>
            <w:r w:rsidRPr="003D1E46">
              <w:rPr>
                <w:rFonts w:ascii="Times New Roman" w:hAnsi="Times New Roman"/>
              </w:rPr>
              <w:t xml:space="preserve">. товари </w:t>
            </w:r>
            <w:r w:rsidRPr="003D1E46">
              <w:rPr>
                <w:rFonts w:ascii="Times New Roman" w:hAnsi="Times New Roman"/>
                <w:lang w:val="ru-RU"/>
              </w:rPr>
              <w:t xml:space="preserve">за </w:t>
            </w:r>
            <w:proofErr w:type="spellStart"/>
            <w:r w:rsidRPr="003D1E46">
              <w:rPr>
                <w:rFonts w:ascii="Times New Roman" w:hAnsi="Times New Roman"/>
                <w:lang w:val="ru-RU"/>
              </w:rPr>
              <w:t>виключенням</w:t>
            </w:r>
            <w:proofErr w:type="spellEnd"/>
            <w:r w:rsidRPr="003D1E46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1E46">
              <w:rPr>
                <w:rFonts w:ascii="Times New Roman" w:hAnsi="Times New Roman"/>
                <w:lang w:val="ru-RU"/>
              </w:rPr>
              <w:t>алкогольних</w:t>
            </w:r>
            <w:proofErr w:type="spellEnd"/>
            <w:r w:rsidRPr="003D1E46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3D1E46">
              <w:rPr>
                <w:rFonts w:ascii="Times New Roman" w:hAnsi="Times New Roman"/>
                <w:lang w:val="ru-RU"/>
              </w:rPr>
              <w:t>напо</w:t>
            </w:r>
            <w:proofErr w:type="spellEnd"/>
            <w:r w:rsidRPr="003D1E46">
              <w:rPr>
                <w:rFonts w:ascii="Times New Roman" w:hAnsi="Times New Roman"/>
              </w:rPr>
              <w:t>їв та тютюнових виробів)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30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В-237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13522,2531;13017,2496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вул.Незалежної</w:t>
            </w:r>
            <w:proofErr w:type="spellEnd"/>
            <w:r w:rsidRPr="002968D9">
              <w:rPr>
                <w:rFonts w:ascii="Times New Roman" w:hAnsi="Times New Roman"/>
              </w:rPr>
              <w:t xml:space="preserve"> України,49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В-238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12763,4211;13989,9437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вул.Профспілок</w:t>
            </w:r>
            <w:proofErr w:type="spellEnd"/>
            <w:r w:rsidRPr="002968D9">
              <w:rPr>
                <w:rFonts w:ascii="Times New Roman" w:hAnsi="Times New Roman"/>
              </w:rPr>
              <w:t xml:space="preserve"> майдан,1-а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17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В-239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12041,3185;14327,4976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вул.Яценка</w:t>
            </w:r>
            <w:proofErr w:type="spellEnd"/>
            <w:r w:rsidRPr="002968D9">
              <w:rPr>
                <w:rFonts w:ascii="Times New Roman" w:hAnsi="Times New Roman"/>
              </w:rPr>
              <w:t>,4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 xml:space="preserve">ТНС 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30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2;4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В-241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11926,3404;13569,9995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бул.Центральний</w:t>
            </w:r>
            <w:proofErr w:type="spellEnd"/>
            <w:r w:rsidRPr="002968D9">
              <w:rPr>
                <w:rFonts w:ascii="Times New Roman" w:hAnsi="Times New Roman"/>
              </w:rPr>
              <w:t>,13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продаж води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8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5;2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В-242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11894,0941;14117,8884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вул.Патріотична</w:t>
            </w:r>
            <w:proofErr w:type="spellEnd"/>
            <w:r w:rsidRPr="002968D9">
              <w:rPr>
                <w:rFonts w:ascii="Times New Roman" w:hAnsi="Times New Roman"/>
              </w:rPr>
              <w:t>,80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продаж хліба та х/б виробів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8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5;2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В-243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12557,8962;13039,3964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вул.Патріотична</w:t>
            </w:r>
            <w:proofErr w:type="spellEnd"/>
            <w:r w:rsidRPr="002968D9">
              <w:rPr>
                <w:rFonts w:ascii="Times New Roman" w:hAnsi="Times New Roman"/>
              </w:rPr>
              <w:t>,50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продаж води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8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5;2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В-244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13693,2353;12798,4877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вул.Михайла</w:t>
            </w:r>
            <w:proofErr w:type="spellEnd"/>
            <w:r w:rsidRPr="002968D9">
              <w:rPr>
                <w:rFonts w:ascii="Times New Roman" w:hAnsi="Times New Roman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</w:rPr>
              <w:t>Гончаренка</w:t>
            </w:r>
            <w:proofErr w:type="spellEnd"/>
            <w:r w:rsidRPr="002968D9">
              <w:rPr>
                <w:rFonts w:ascii="Times New Roman" w:hAnsi="Times New Roman"/>
              </w:rPr>
              <w:t>/Незалежної України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31441E" w:rsidP="008400E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ТНС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В-245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12568,2943;13026,5641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вул.Патріотична</w:t>
            </w:r>
            <w:proofErr w:type="spellEnd"/>
            <w:r w:rsidRPr="002968D9">
              <w:rPr>
                <w:rFonts w:ascii="Times New Roman" w:hAnsi="Times New Roman"/>
              </w:rPr>
              <w:t>,50-а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>товари)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5;1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В-246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12715,6526;12316,7904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вул.Перемоги</w:t>
            </w:r>
            <w:proofErr w:type="spellEnd"/>
            <w:r w:rsidRPr="002968D9">
              <w:rPr>
                <w:rFonts w:ascii="Times New Roman" w:hAnsi="Times New Roman"/>
              </w:rPr>
              <w:t>,55/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>Сталеварів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1;4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В-247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12913,4076;14560,0333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вул.Кам'яногірська</w:t>
            </w:r>
            <w:proofErr w:type="spellEnd"/>
            <w:r w:rsidRPr="002968D9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>13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 xml:space="preserve">товари </w:t>
            </w:r>
            <w:r w:rsidRPr="002968D9">
              <w:rPr>
                <w:rFonts w:ascii="Times New Roman" w:hAnsi="Times New Roman"/>
                <w:lang w:val="ru-RU"/>
              </w:rPr>
              <w:t xml:space="preserve">за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виключенням</w:t>
            </w:r>
            <w:proofErr w:type="spellEnd"/>
            <w:r w:rsidRPr="002968D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алкогольних</w:t>
            </w:r>
            <w:proofErr w:type="spellEnd"/>
            <w:r w:rsidRPr="002968D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напо</w:t>
            </w:r>
            <w:proofErr w:type="spellEnd"/>
            <w:r w:rsidRPr="002968D9">
              <w:rPr>
                <w:rFonts w:ascii="Times New Roman" w:hAnsi="Times New Roman"/>
              </w:rPr>
              <w:t>їв та тютюнових виробів)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4;5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В-248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13118,1701;14618,8623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вул.Перемоги</w:t>
            </w:r>
            <w:proofErr w:type="spellEnd"/>
            <w:r w:rsidRPr="002968D9">
              <w:rPr>
                <w:rFonts w:ascii="Times New Roman" w:hAnsi="Times New Roman"/>
              </w:rPr>
              <w:t>,133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>товари)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4;5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В-249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13431,4585;12833,6241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вул.Сталеварів</w:t>
            </w:r>
            <w:proofErr w:type="spellEnd"/>
            <w:r w:rsidRPr="002968D9">
              <w:rPr>
                <w:rFonts w:ascii="Times New Roman" w:hAnsi="Times New Roman"/>
              </w:rPr>
              <w:t>,10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надання послуг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5;1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5B56">
              <w:rPr>
                <w:rFonts w:ascii="Times New Roman" w:hAnsi="Times New Roman"/>
                <w:color w:val="000000" w:themeColor="text1"/>
              </w:rPr>
              <w:t>В-250</w:t>
            </w:r>
          </w:p>
        </w:tc>
        <w:tc>
          <w:tcPr>
            <w:tcW w:w="2551" w:type="dxa"/>
            <w:vAlign w:val="center"/>
            <w:hideMark/>
          </w:tcPr>
          <w:p w:rsidR="00800435" w:rsidRPr="005E5B56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5E5B56">
              <w:rPr>
                <w:rFonts w:ascii="Times New Roman" w:hAnsi="Times New Roman"/>
                <w:color w:val="000000" w:themeColor="text1"/>
              </w:rPr>
              <w:t>13877,0360;12592,3546</w:t>
            </w:r>
          </w:p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E5B56">
              <w:rPr>
                <w:rFonts w:ascii="Times New Roman" w:hAnsi="Times New Roman"/>
                <w:color w:val="000000" w:themeColor="text1"/>
              </w:rPr>
              <w:t>вул.Незалежної</w:t>
            </w:r>
            <w:proofErr w:type="spellEnd"/>
            <w:r w:rsidRPr="005E5B56">
              <w:rPr>
                <w:rFonts w:ascii="Times New Roman" w:hAnsi="Times New Roman"/>
                <w:color w:val="000000" w:themeColor="text1"/>
              </w:rPr>
              <w:t xml:space="preserve"> України,45-а</w:t>
            </w:r>
          </w:p>
        </w:tc>
        <w:tc>
          <w:tcPr>
            <w:tcW w:w="1735" w:type="dxa"/>
            <w:noWrap/>
            <w:vAlign w:val="center"/>
          </w:tcPr>
          <w:p w:rsidR="00800435" w:rsidRPr="005E5B56" w:rsidRDefault="00800435" w:rsidP="008400E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5E5B56">
              <w:rPr>
                <w:rFonts w:ascii="Times New Roman" w:hAnsi="Times New Roman"/>
                <w:color w:val="000000" w:themeColor="text1"/>
              </w:rPr>
              <w:t>ТНС (</w:t>
            </w:r>
            <w:proofErr w:type="spellStart"/>
            <w:r w:rsidRPr="005E5B56">
              <w:rPr>
                <w:rFonts w:ascii="Times New Roman" w:hAnsi="Times New Roman"/>
                <w:color w:val="000000" w:themeColor="text1"/>
              </w:rPr>
              <w:t>прод</w:t>
            </w:r>
            <w:proofErr w:type="spellEnd"/>
            <w:r w:rsidRPr="005E5B56">
              <w:rPr>
                <w:rFonts w:ascii="Times New Roman" w:hAnsi="Times New Roman"/>
                <w:color w:val="000000" w:themeColor="text1"/>
              </w:rPr>
              <w:t>. товари</w:t>
            </w:r>
          </w:p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5E5B56">
              <w:rPr>
                <w:rFonts w:ascii="Times New Roman" w:hAnsi="Times New Roman"/>
                <w:color w:val="000000" w:themeColor="text1"/>
                <w:lang w:val="ru-RU"/>
              </w:rPr>
              <w:t xml:space="preserve">за </w:t>
            </w:r>
            <w:proofErr w:type="spellStart"/>
            <w:r w:rsidRPr="005E5B56">
              <w:rPr>
                <w:rFonts w:ascii="Times New Roman" w:hAnsi="Times New Roman"/>
                <w:color w:val="000000" w:themeColor="text1"/>
                <w:lang w:val="ru-RU"/>
              </w:rPr>
              <w:t>виключенням</w:t>
            </w:r>
            <w:proofErr w:type="spellEnd"/>
            <w:r w:rsidRPr="005E5B56">
              <w:rPr>
                <w:rFonts w:ascii="Times New Roman" w:hAnsi="Times New Roman"/>
                <w:color w:val="000000" w:themeColor="text1"/>
                <w:lang w:val="ru-RU"/>
              </w:rPr>
              <w:t xml:space="preserve"> </w:t>
            </w:r>
            <w:proofErr w:type="spellStart"/>
            <w:r w:rsidRPr="005E5B56">
              <w:rPr>
                <w:rFonts w:ascii="Times New Roman" w:hAnsi="Times New Roman"/>
                <w:color w:val="000000" w:themeColor="text1"/>
                <w:lang w:val="ru-RU"/>
              </w:rPr>
              <w:t>алкогольних</w:t>
            </w:r>
            <w:proofErr w:type="spellEnd"/>
            <w:r w:rsidRPr="005E5B56">
              <w:rPr>
                <w:rFonts w:ascii="Times New Roman" w:hAnsi="Times New Roman"/>
                <w:color w:val="000000" w:themeColor="text1"/>
                <w:lang w:val="ru-RU"/>
              </w:rPr>
              <w:t xml:space="preserve"> </w:t>
            </w:r>
            <w:proofErr w:type="spellStart"/>
            <w:r w:rsidRPr="005E5B56">
              <w:rPr>
                <w:rFonts w:ascii="Times New Roman" w:hAnsi="Times New Roman"/>
                <w:color w:val="000000" w:themeColor="text1"/>
                <w:lang w:val="ru-RU"/>
              </w:rPr>
              <w:t>напо</w:t>
            </w:r>
            <w:proofErr w:type="spellEnd"/>
            <w:r w:rsidRPr="005E5B56">
              <w:rPr>
                <w:rFonts w:ascii="Times New Roman" w:hAnsi="Times New Roman"/>
                <w:color w:val="000000" w:themeColor="text1"/>
              </w:rPr>
              <w:t>їв та тютюнових виробів)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5B56">
              <w:rPr>
                <w:rFonts w:ascii="Times New Roman" w:hAnsi="Times New Roman"/>
                <w:color w:val="000000" w:themeColor="text1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5B56">
              <w:rPr>
                <w:rFonts w:ascii="Times New Roman" w:hAnsi="Times New Roman"/>
                <w:color w:val="000000" w:themeColor="text1"/>
              </w:rPr>
              <w:t>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В-251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5B56">
              <w:rPr>
                <w:rFonts w:ascii="Times New Roman" w:hAnsi="Times New Roman"/>
                <w:color w:val="000000" w:themeColor="text1"/>
              </w:rPr>
              <w:t>11652,8519;14174,6445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вул.Перемоги</w:t>
            </w:r>
            <w:proofErr w:type="spellEnd"/>
            <w:r w:rsidRPr="002968D9">
              <w:rPr>
                <w:rFonts w:ascii="Times New Roman" w:hAnsi="Times New Roman"/>
              </w:rPr>
              <w:t>,121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30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В-252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12905,7943;12515,4993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вул.Сталеварів</w:t>
            </w:r>
            <w:proofErr w:type="spellEnd"/>
            <w:r w:rsidRPr="002968D9">
              <w:rPr>
                <w:rFonts w:ascii="Times New Roman" w:hAnsi="Times New Roman"/>
              </w:rPr>
              <w:t>,21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 xml:space="preserve">ТНС 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1;4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5E5B56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2968D9">
              <w:rPr>
                <w:rFonts w:ascii="Times New Roman" w:hAnsi="Times New Roman"/>
              </w:rPr>
              <w:t>В-253</w:t>
            </w:r>
          </w:p>
        </w:tc>
        <w:tc>
          <w:tcPr>
            <w:tcW w:w="2551" w:type="dxa"/>
            <w:vAlign w:val="center"/>
            <w:hideMark/>
          </w:tcPr>
          <w:p w:rsidR="00800435" w:rsidRPr="005E5B56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2968D9">
              <w:rPr>
                <w:rFonts w:ascii="Times New Roman" w:hAnsi="Times New Roman"/>
              </w:rPr>
              <w:t>12860,5673;12447,7224</w:t>
            </w:r>
          </w:p>
        </w:tc>
        <w:tc>
          <w:tcPr>
            <w:tcW w:w="2234" w:type="dxa"/>
            <w:vAlign w:val="center"/>
            <w:hideMark/>
          </w:tcPr>
          <w:p w:rsidR="00800435" w:rsidRPr="005E5B56" w:rsidRDefault="00800435" w:rsidP="008400E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вул.Сталеварів</w:t>
            </w:r>
            <w:proofErr w:type="spellEnd"/>
            <w:r w:rsidRPr="002968D9">
              <w:rPr>
                <w:rFonts w:ascii="Times New Roman" w:hAnsi="Times New Roman"/>
              </w:rPr>
              <w:t>,30</w:t>
            </w:r>
          </w:p>
        </w:tc>
        <w:tc>
          <w:tcPr>
            <w:tcW w:w="1735" w:type="dxa"/>
            <w:noWrap/>
            <w:vAlign w:val="center"/>
          </w:tcPr>
          <w:p w:rsidR="00800435" w:rsidRPr="005E5B56" w:rsidRDefault="00800435" w:rsidP="008400E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2968D9">
              <w:rPr>
                <w:rFonts w:ascii="Times New Roman" w:hAnsi="Times New Roman"/>
              </w:rPr>
              <w:t>ТНС</w:t>
            </w:r>
          </w:p>
        </w:tc>
        <w:tc>
          <w:tcPr>
            <w:tcW w:w="708" w:type="dxa"/>
            <w:vAlign w:val="center"/>
          </w:tcPr>
          <w:p w:rsidR="00800435" w:rsidRPr="005E5B56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2968D9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5E5B56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2968D9">
              <w:rPr>
                <w:rFonts w:ascii="Times New Roman" w:hAnsi="Times New Roman"/>
              </w:rPr>
              <w:t>1;4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В-254</w:t>
            </w:r>
          </w:p>
        </w:tc>
        <w:tc>
          <w:tcPr>
            <w:tcW w:w="2551" w:type="dxa"/>
            <w:vAlign w:val="center"/>
            <w:hideMark/>
          </w:tcPr>
          <w:p w:rsidR="00800435" w:rsidRPr="005E5B56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  <w:color w:val="833C0B" w:themeColor="accent2" w:themeShade="80"/>
              </w:rPr>
            </w:pPr>
            <w:r w:rsidRPr="002968D9">
              <w:rPr>
                <w:rFonts w:ascii="Times New Roman" w:hAnsi="Times New Roman"/>
              </w:rPr>
              <w:t>13524,9610;13013,4795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вул.Незалежної</w:t>
            </w:r>
            <w:proofErr w:type="spellEnd"/>
            <w:r w:rsidRPr="002968D9">
              <w:rPr>
                <w:rFonts w:ascii="Times New Roman" w:hAnsi="Times New Roman"/>
              </w:rPr>
              <w:t xml:space="preserve"> України,49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  <w:strike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>товари)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В-255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12778,6141;12381,5999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вул.Сталеварів</w:t>
            </w:r>
            <w:proofErr w:type="spellEnd"/>
            <w:r w:rsidRPr="002968D9">
              <w:rPr>
                <w:rFonts w:ascii="Times New Roman" w:hAnsi="Times New Roman"/>
              </w:rPr>
              <w:t>,32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 xml:space="preserve">ТНС </w:t>
            </w:r>
          </w:p>
        </w:tc>
        <w:tc>
          <w:tcPr>
            <w:tcW w:w="708" w:type="dxa"/>
            <w:vAlign w:val="center"/>
          </w:tcPr>
          <w:p w:rsidR="00800435" w:rsidRPr="00E0070B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21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1;4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В-256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12716,5033;11780,3014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вул.Нижньодніпровська</w:t>
            </w:r>
            <w:proofErr w:type="spellEnd"/>
            <w:r w:rsidRPr="002968D9">
              <w:rPr>
                <w:rFonts w:ascii="Times New Roman" w:hAnsi="Times New Roman"/>
              </w:rPr>
              <w:t>,12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>товари)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</w:tcPr>
          <w:p w:rsidR="00800435" w:rsidRPr="003D1E46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D1E46">
              <w:rPr>
                <w:rFonts w:ascii="Times New Roman" w:hAnsi="Times New Roman"/>
              </w:rPr>
              <w:t>В-257</w:t>
            </w:r>
          </w:p>
        </w:tc>
        <w:tc>
          <w:tcPr>
            <w:tcW w:w="2551" w:type="dxa"/>
            <w:vAlign w:val="center"/>
          </w:tcPr>
          <w:p w:rsidR="00800435" w:rsidRPr="003D1E46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D1E46">
              <w:rPr>
                <w:rFonts w:ascii="Times New Roman" w:hAnsi="Times New Roman"/>
              </w:rPr>
              <w:t>12678,01;12292,314</w:t>
            </w:r>
          </w:p>
        </w:tc>
        <w:tc>
          <w:tcPr>
            <w:tcW w:w="2234" w:type="dxa"/>
            <w:vAlign w:val="center"/>
          </w:tcPr>
          <w:p w:rsidR="00800435" w:rsidRPr="003D1E46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3D1E46">
              <w:rPr>
                <w:rFonts w:ascii="Times New Roman" w:hAnsi="Times New Roman"/>
              </w:rPr>
              <w:t>Вул. Сталеварів, 34</w:t>
            </w:r>
          </w:p>
        </w:tc>
        <w:tc>
          <w:tcPr>
            <w:tcW w:w="1735" w:type="dxa"/>
            <w:noWrap/>
            <w:vAlign w:val="center"/>
          </w:tcPr>
          <w:p w:rsidR="00800435" w:rsidRPr="003D1E46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3D1E46">
              <w:rPr>
                <w:rFonts w:ascii="Times New Roman" w:hAnsi="Times New Roman"/>
              </w:rPr>
              <w:t>ТНС</w:t>
            </w:r>
          </w:p>
        </w:tc>
        <w:tc>
          <w:tcPr>
            <w:tcW w:w="708" w:type="dxa"/>
            <w:vAlign w:val="center"/>
          </w:tcPr>
          <w:p w:rsidR="00800435" w:rsidRPr="003D1E46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D1E46">
              <w:rPr>
                <w:rFonts w:ascii="Times New Roman" w:hAnsi="Times New Roman"/>
              </w:rPr>
              <w:t>26</w:t>
            </w:r>
          </w:p>
        </w:tc>
        <w:tc>
          <w:tcPr>
            <w:tcW w:w="709" w:type="dxa"/>
            <w:noWrap/>
            <w:vAlign w:val="center"/>
          </w:tcPr>
          <w:p w:rsidR="00800435" w:rsidRPr="003D1E46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  <w:strike/>
              </w:rPr>
            </w:pPr>
            <w:r w:rsidRPr="003D1E46">
              <w:rPr>
                <w:rFonts w:ascii="Times New Roman" w:hAnsi="Times New Roman"/>
                <w:strike/>
              </w:rPr>
              <w:t>4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В-258</w:t>
            </w:r>
          </w:p>
        </w:tc>
        <w:tc>
          <w:tcPr>
            <w:tcW w:w="2551" w:type="dxa"/>
            <w:vAlign w:val="center"/>
            <w:hideMark/>
          </w:tcPr>
          <w:p w:rsidR="00800435" w:rsidRPr="003D1E46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D1E46">
              <w:rPr>
                <w:rFonts w:ascii="Times New Roman" w:hAnsi="Times New Roman"/>
              </w:rPr>
              <w:t>13410,232;11658,782</w:t>
            </w:r>
          </w:p>
        </w:tc>
        <w:tc>
          <w:tcPr>
            <w:tcW w:w="2234" w:type="dxa"/>
            <w:vAlign w:val="center"/>
            <w:hideMark/>
          </w:tcPr>
          <w:p w:rsidR="00800435" w:rsidRPr="003D1E46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3D1E46">
              <w:rPr>
                <w:rFonts w:ascii="Times New Roman" w:hAnsi="Times New Roman"/>
              </w:rPr>
              <w:t>вул. Возз’єднання України, 32</w:t>
            </w:r>
          </w:p>
        </w:tc>
        <w:tc>
          <w:tcPr>
            <w:tcW w:w="1735" w:type="dxa"/>
            <w:noWrap/>
            <w:vAlign w:val="center"/>
          </w:tcPr>
          <w:p w:rsidR="00800435" w:rsidRPr="003D1E46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3D1E46">
              <w:rPr>
                <w:rFonts w:ascii="Times New Roman" w:hAnsi="Times New Roman"/>
              </w:rPr>
              <w:t>ТНС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1;5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В-259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12512,3682;14468,4817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вул.О.Матросова</w:t>
            </w:r>
            <w:proofErr w:type="spellEnd"/>
            <w:r w:rsidRPr="002968D9">
              <w:rPr>
                <w:rFonts w:ascii="Times New Roman" w:hAnsi="Times New Roman"/>
              </w:rPr>
              <w:t>,25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20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В-260</w:t>
            </w:r>
          </w:p>
        </w:tc>
        <w:tc>
          <w:tcPr>
            <w:tcW w:w="2551" w:type="dxa"/>
            <w:vAlign w:val="center"/>
            <w:hideMark/>
          </w:tcPr>
          <w:p w:rsidR="00800435" w:rsidRPr="00800435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13501,587;11332,46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вул.Перемоги</w:t>
            </w:r>
            <w:proofErr w:type="spellEnd"/>
            <w:r w:rsidRPr="002968D9">
              <w:rPr>
                <w:rFonts w:ascii="Times New Roman" w:hAnsi="Times New Roman"/>
              </w:rPr>
              <w:t>,27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періодичне видання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30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4F06A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000000" w:themeColor="text1"/>
              </w:rPr>
            </w:pPr>
            <w:r w:rsidRPr="004F06A9">
              <w:rPr>
                <w:rFonts w:ascii="Times New Roman" w:hAnsi="Times New Roman"/>
                <w:color w:val="000000" w:themeColor="text1"/>
              </w:rPr>
              <w:t>В-261</w:t>
            </w:r>
          </w:p>
        </w:tc>
        <w:tc>
          <w:tcPr>
            <w:tcW w:w="2551" w:type="dxa"/>
            <w:vAlign w:val="center"/>
            <w:hideMark/>
          </w:tcPr>
          <w:p w:rsidR="00800435" w:rsidRPr="004F06A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000000" w:themeColor="text1"/>
              </w:rPr>
            </w:pPr>
            <w:r w:rsidRPr="004F06A9">
              <w:rPr>
                <w:rFonts w:ascii="Times New Roman" w:hAnsi="Times New Roman"/>
                <w:color w:val="000000" w:themeColor="text1"/>
              </w:rPr>
              <w:t>12461,4754;13427,2682</w:t>
            </w:r>
          </w:p>
        </w:tc>
        <w:tc>
          <w:tcPr>
            <w:tcW w:w="2234" w:type="dxa"/>
            <w:vAlign w:val="center"/>
            <w:hideMark/>
          </w:tcPr>
          <w:p w:rsidR="00800435" w:rsidRPr="004F06A9" w:rsidRDefault="00800435" w:rsidP="008400E4">
            <w:pPr>
              <w:spacing w:after="0" w:line="240" w:lineRule="auto"/>
              <w:rPr>
                <w:rFonts w:ascii="Times New Roman" w:hAnsi="Times New Roman"/>
                <w:strike/>
                <w:color w:val="000000" w:themeColor="text1"/>
              </w:rPr>
            </w:pPr>
            <w:proofErr w:type="spellStart"/>
            <w:r w:rsidRPr="004F06A9">
              <w:rPr>
                <w:rFonts w:ascii="Times New Roman" w:hAnsi="Times New Roman"/>
                <w:color w:val="000000" w:themeColor="text1"/>
              </w:rPr>
              <w:t>вул.Леоніда</w:t>
            </w:r>
            <w:proofErr w:type="spellEnd"/>
            <w:r w:rsidRPr="004F06A9">
              <w:rPr>
                <w:rFonts w:ascii="Times New Roman" w:hAnsi="Times New Roman"/>
                <w:color w:val="000000" w:themeColor="text1"/>
              </w:rPr>
              <w:t xml:space="preserve"> Жаботинського,61</w:t>
            </w:r>
          </w:p>
        </w:tc>
        <w:tc>
          <w:tcPr>
            <w:tcW w:w="1735" w:type="dxa"/>
            <w:noWrap/>
            <w:vAlign w:val="center"/>
          </w:tcPr>
          <w:p w:rsidR="00800435" w:rsidRPr="004F06A9" w:rsidRDefault="00800435" w:rsidP="008400E4">
            <w:pPr>
              <w:spacing w:after="0" w:line="240" w:lineRule="auto"/>
              <w:rPr>
                <w:rFonts w:ascii="Times New Roman" w:hAnsi="Times New Roman"/>
                <w:strike/>
                <w:color w:val="000000" w:themeColor="text1"/>
              </w:rPr>
            </w:pPr>
            <w:r w:rsidRPr="004F06A9">
              <w:rPr>
                <w:rFonts w:ascii="Times New Roman" w:hAnsi="Times New Roman"/>
                <w:color w:val="000000" w:themeColor="text1"/>
              </w:rPr>
              <w:t>надання послуг</w:t>
            </w:r>
          </w:p>
        </w:tc>
        <w:tc>
          <w:tcPr>
            <w:tcW w:w="708" w:type="dxa"/>
            <w:vAlign w:val="center"/>
          </w:tcPr>
          <w:p w:rsidR="00800435" w:rsidRPr="004F06A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000000" w:themeColor="text1"/>
              </w:rPr>
            </w:pPr>
            <w:r w:rsidRPr="004F06A9">
              <w:rPr>
                <w:rFonts w:ascii="Times New Roman" w:hAnsi="Times New Roman"/>
                <w:color w:val="000000" w:themeColor="text1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4F06A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000000" w:themeColor="text1"/>
              </w:rPr>
            </w:pPr>
            <w:r w:rsidRPr="004F06A9">
              <w:rPr>
                <w:rFonts w:ascii="Times New Roman" w:hAnsi="Times New Roman"/>
                <w:color w:val="000000" w:themeColor="text1"/>
              </w:rPr>
              <w:t>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В-262</w:t>
            </w:r>
          </w:p>
        </w:tc>
        <w:tc>
          <w:tcPr>
            <w:tcW w:w="2551" w:type="dxa"/>
            <w:vAlign w:val="center"/>
            <w:hideMark/>
          </w:tcPr>
          <w:p w:rsidR="00800435" w:rsidRPr="00800435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  <w:color w:val="833C0B" w:themeColor="accent2" w:themeShade="80"/>
                <w:highlight w:val="yellow"/>
              </w:rPr>
            </w:pPr>
            <w:r w:rsidRPr="00800435">
              <w:rPr>
                <w:rFonts w:ascii="Times New Roman" w:hAnsi="Times New Roman"/>
              </w:rPr>
              <w:t>12802,237;14184,28</w:t>
            </w:r>
          </w:p>
        </w:tc>
        <w:tc>
          <w:tcPr>
            <w:tcW w:w="2234" w:type="dxa"/>
            <w:vAlign w:val="center"/>
            <w:hideMark/>
          </w:tcPr>
          <w:p w:rsidR="00800435" w:rsidRPr="00DC7DB6" w:rsidRDefault="00800435" w:rsidP="008400E4">
            <w:pPr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вул.Кам'яногірська</w:t>
            </w:r>
            <w:proofErr w:type="spellEnd"/>
            <w:r w:rsidRPr="002968D9">
              <w:rPr>
                <w:rFonts w:ascii="Times New Roman" w:hAnsi="Times New Roman"/>
              </w:rPr>
              <w:t>,2</w:t>
            </w:r>
          </w:p>
        </w:tc>
        <w:tc>
          <w:tcPr>
            <w:tcW w:w="1735" w:type="dxa"/>
            <w:noWrap/>
            <w:vAlign w:val="center"/>
          </w:tcPr>
          <w:p w:rsidR="00800435" w:rsidRPr="00F3011D" w:rsidRDefault="00800435" w:rsidP="008400E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>товари)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2;4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В-263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12172,0336;14218,1121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пр.Соборний</w:t>
            </w:r>
            <w:proofErr w:type="spellEnd"/>
            <w:r w:rsidRPr="002968D9">
              <w:rPr>
                <w:rFonts w:ascii="Times New Roman" w:hAnsi="Times New Roman"/>
              </w:rPr>
              <w:t>,129/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</w:rPr>
              <w:t>вул.Гагаріна</w:t>
            </w:r>
            <w:proofErr w:type="spellEnd"/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  <w:strike/>
              </w:rPr>
            </w:pPr>
            <w:r w:rsidRPr="002968D9">
              <w:rPr>
                <w:rFonts w:ascii="Times New Roman" w:hAnsi="Times New Roman"/>
              </w:rPr>
              <w:t>ТНС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В-264</w:t>
            </w:r>
          </w:p>
        </w:tc>
        <w:tc>
          <w:tcPr>
            <w:tcW w:w="2551" w:type="dxa"/>
            <w:vAlign w:val="center"/>
            <w:hideMark/>
          </w:tcPr>
          <w:p w:rsidR="00800435" w:rsidRPr="00DC7DB6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968D9">
              <w:rPr>
                <w:rFonts w:ascii="Times New Roman" w:hAnsi="Times New Roman"/>
              </w:rPr>
              <w:t>12884,2613;14050,0195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вул.Сєдова</w:t>
            </w:r>
            <w:proofErr w:type="spellEnd"/>
            <w:r w:rsidRPr="002968D9">
              <w:rPr>
                <w:rFonts w:ascii="Times New Roman" w:hAnsi="Times New Roman"/>
              </w:rPr>
              <w:t>,1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надання послуг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5;2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В-265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13125,2097;11099,5590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вул.Вузівська</w:t>
            </w:r>
            <w:proofErr w:type="spellEnd"/>
            <w:r w:rsidRPr="002968D9">
              <w:rPr>
                <w:rFonts w:ascii="Times New Roman" w:hAnsi="Times New Roman"/>
              </w:rPr>
              <w:t>,21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>товари)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4;5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В-266</w:t>
            </w:r>
          </w:p>
        </w:tc>
        <w:tc>
          <w:tcPr>
            <w:tcW w:w="2551" w:type="dxa"/>
            <w:vAlign w:val="center"/>
            <w:hideMark/>
          </w:tcPr>
          <w:p w:rsidR="00800435" w:rsidRPr="00283E92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968D9">
              <w:rPr>
                <w:rFonts w:ascii="Times New Roman" w:hAnsi="Times New Roman"/>
              </w:rPr>
              <w:t>13578,8031;12547,7951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пр.Соборний</w:t>
            </w:r>
            <w:proofErr w:type="spellEnd"/>
            <w:r w:rsidRPr="002968D9">
              <w:rPr>
                <w:rFonts w:ascii="Times New Roman" w:hAnsi="Times New Roman"/>
              </w:rPr>
              <w:t>,196/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</w:rPr>
              <w:t>вул.Миру</w:t>
            </w:r>
            <w:proofErr w:type="spellEnd"/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r w:rsidRPr="002968D9">
              <w:rPr>
                <w:rFonts w:ascii="Times New Roman" w:hAnsi="Times New Roman"/>
                <w:lang w:val="ru-RU"/>
              </w:rPr>
              <w:t xml:space="preserve">за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виключенням</w:t>
            </w:r>
            <w:proofErr w:type="spellEnd"/>
            <w:r w:rsidRPr="002968D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алкогольних</w:t>
            </w:r>
            <w:proofErr w:type="spellEnd"/>
            <w:r w:rsidRPr="002968D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напо</w:t>
            </w:r>
            <w:proofErr w:type="spellEnd"/>
            <w:r w:rsidRPr="002968D9">
              <w:rPr>
                <w:rFonts w:ascii="Times New Roman" w:hAnsi="Times New Roman"/>
              </w:rPr>
              <w:t>їв та тютюнових виробів)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В-267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12287,3489;13474,4896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вул.Патріотична</w:t>
            </w:r>
            <w:proofErr w:type="spellEnd"/>
            <w:r w:rsidRPr="002968D9">
              <w:rPr>
                <w:rFonts w:ascii="Times New Roman" w:hAnsi="Times New Roman"/>
              </w:rPr>
              <w:t>,68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30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В-268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11893,0927;13501,7315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бул.Центральний</w:t>
            </w:r>
            <w:proofErr w:type="spellEnd"/>
            <w:r w:rsidRPr="002968D9">
              <w:rPr>
                <w:rFonts w:ascii="Times New Roman" w:hAnsi="Times New Roman"/>
              </w:rPr>
              <w:t>,15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>товари)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В-269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13550,0895;12990,3351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вул.Незалежної</w:t>
            </w:r>
            <w:proofErr w:type="spellEnd"/>
            <w:r w:rsidRPr="002968D9">
              <w:rPr>
                <w:rFonts w:ascii="Times New Roman" w:hAnsi="Times New Roman"/>
              </w:rPr>
              <w:t xml:space="preserve"> України, 49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періодичне видання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</w:tcPr>
          <w:p w:rsidR="00800435" w:rsidRPr="00800435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В-270</w:t>
            </w:r>
          </w:p>
        </w:tc>
        <w:tc>
          <w:tcPr>
            <w:tcW w:w="2551" w:type="dxa"/>
            <w:vAlign w:val="center"/>
          </w:tcPr>
          <w:p w:rsidR="00800435" w:rsidRPr="00800435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12456,434;11238,188</w:t>
            </w:r>
          </w:p>
        </w:tc>
        <w:tc>
          <w:tcPr>
            <w:tcW w:w="2234" w:type="dxa"/>
            <w:vAlign w:val="center"/>
          </w:tcPr>
          <w:p w:rsidR="00800435" w:rsidRPr="00800435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вул. Немировича-Данченка, 60</w:t>
            </w:r>
          </w:p>
        </w:tc>
        <w:tc>
          <w:tcPr>
            <w:tcW w:w="1735" w:type="dxa"/>
            <w:noWrap/>
            <w:vAlign w:val="center"/>
          </w:tcPr>
          <w:p w:rsidR="00800435" w:rsidRPr="00800435" w:rsidRDefault="00800435" w:rsidP="008400E4">
            <w:pPr>
              <w:spacing w:after="0" w:line="240" w:lineRule="auto"/>
              <w:rPr>
                <w:rFonts w:ascii="Times New Roman" w:hAnsi="Times New Roman"/>
                <w:strike/>
              </w:rPr>
            </w:pPr>
          </w:p>
          <w:p w:rsidR="00800435" w:rsidRPr="00800435" w:rsidRDefault="00800435" w:rsidP="00884A37">
            <w:pPr>
              <w:spacing w:after="0" w:line="240" w:lineRule="auto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ТНС</w:t>
            </w:r>
          </w:p>
        </w:tc>
        <w:tc>
          <w:tcPr>
            <w:tcW w:w="708" w:type="dxa"/>
            <w:vAlign w:val="center"/>
          </w:tcPr>
          <w:p w:rsidR="00800435" w:rsidRPr="00800435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24</w:t>
            </w:r>
          </w:p>
        </w:tc>
        <w:tc>
          <w:tcPr>
            <w:tcW w:w="709" w:type="dxa"/>
            <w:noWrap/>
            <w:vAlign w:val="center"/>
          </w:tcPr>
          <w:p w:rsidR="00800435" w:rsidRPr="00800435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5;4</w:t>
            </w:r>
          </w:p>
          <w:p w:rsidR="00800435" w:rsidRPr="00800435" w:rsidRDefault="00800435" w:rsidP="00884A37">
            <w:pPr>
              <w:spacing w:after="0" w:line="240" w:lineRule="auto"/>
              <w:rPr>
                <w:rFonts w:ascii="Times New Roman" w:hAnsi="Times New Roman"/>
                <w:strike/>
              </w:rPr>
            </w:pP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800435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В-271</w:t>
            </w:r>
          </w:p>
        </w:tc>
        <w:tc>
          <w:tcPr>
            <w:tcW w:w="2551" w:type="dxa"/>
            <w:vAlign w:val="center"/>
            <w:hideMark/>
          </w:tcPr>
          <w:p w:rsidR="00800435" w:rsidRPr="00800435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12474,796; 11243,718</w:t>
            </w:r>
          </w:p>
        </w:tc>
        <w:tc>
          <w:tcPr>
            <w:tcW w:w="2234" w:type="dxa"/>
            <w:vAlign w:val="center"/>
            <w:hideMark/>
          </w:tcPr>
          <w:p w:rsidR="00800435" w:rsidRPr="00800435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вул. Немировича-Данченка, 60</w:t>
            </w:r>
          </w:p>
        </w:tc>
        <w:tc>
          <w:tcPr>
            <w:tcW w:w="1735" w:type="dxa"/>
            <w:noWrap/>
            <w:vAlign w:val="center"/>
          </w:tcPr>
          <w:p w:rsidR="00800435" w:rsidRPr="00800435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ТНС</w:t>
            </w:r>
          </w:p>
        </w:tc>
        <w:tc>
          <w:tcPr>
            <w:tcW w:w="708" w:type="dxa"/>
            <w:vAlign w:val="center"/>
          </w:tcPr>
          <w:p w:rsidR="00800435" w:rsidRPr="00800435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30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800435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5;4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В-272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12899,7930;10769,5015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вул.Дунайська</w:t>
            </w:r>
            <w:proofErr w:type="spellEnd"/>
            <w:r w:rsidRPr="002968D9">
              <w:rPr>
                <w:rFonts w:ascii="Times New Roman" w:hAnsi="Times New Roman"/>
              </w:rPr>
              <w:t xml:space="preserve">,14  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 xml:space="preserve">ТНС 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30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4;5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В-274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13908,3391;11649,5947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вул.Леоніда</w:t>
            </w:r>
            <w:proofErr w:type="spellEnd"/>
            <w:r w:rsidRPr="002968D9">
              <w:rPr>
                <w:rFonts w:ascii="Times New Roman" w:hAnsi="Times New Roman"/>
              </w:rPr>
              <w:t xml:space="preserve"> Жаботинського,6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>товари</w:t>
            </w:r>
          </w:p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  <w:lang w:val="ru-RU"/>
              </w:rPr>
              <w:t xml:space="preserve">за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виключенням</w:t>
            </w:r>
            <w:proofErr w:type="spellEnd"/>
            <w:r w:rsidRPr="002968D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алкогольних</w:t>
            </w:r>
            <w:proofErr w:type="spellEnd"/>
            <w:r w:rsidRPr="002968D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напо</w:t>
            </w:r>
            <w:proofErr w:type="spellEnd"/>
            <w:r w:rsidRPr="002968D9">
              <w:rPr>
                <w:rFonts w:ascii="Times New Roman" w:hAnsi="Times New Roman"/>
              </w:rPr>
              <w:t>їв та тютюнових виробів)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В-275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13301,1235;11579,5801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вул.Перемоги</w:t>
            </w:r>
            <w:proofErr w:type="spellEnd"/>
            <w:r w:rsidRPr="002968D9">
              <w:rPr>
                <w:rFonts w:ascii="Times New Roman" w:hAnsi="Times New Roman"/>
              </w:rPr>
              <w:t>,41/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</w:rPr>
              <w:t>бул.Шевченка</w:t>
            </w:r>
            <w:proofErr w:type="spellEnd"/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прод.товари</w:t>
            </w:r>
            <w:proofErr w:type="spellEnd"/>
            <w:r w:rsidRPr="002968D9">
              <w:rPr>
                <w:rFonts w:ascii="Times New Roman" w:hAnsi="Times New Roman"/>
              </w:rPr>
              <w:t>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26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E60521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  <w:strike/>
              </w:rPr>
            </w:pPr>
            <w:r w:rsidRPr="00E60521">
              <w:rPr>
                <w:rFonts w:ascii="Times New Roman" w:hAnsi="Times New Roman"/>
              </w:rPr>
              <w:t>В-276</w:t>
            </w:r>
          </w:p>
        </w:tc>
        <w:tc>
          <w:tcPr>
            <w:tcW w:w="2551" w:type="dxa"/>
            <w:vAlign w:val="center"/>
            <w:hideMark/>
          </w:tcPr>
          <w:p w:rsidR="00800435" w:rsidRPr="00E60521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  <w:strike/>
              </w:rPr>
            </w:pPr>
            <w:r w:rsidRPr="00E60521">
              <w:rPr>
                <w:rFonts w:ascii="Times New Roman" w:hAnsi="Times New Roman"/>
              </w:rPr>
              <w:t>14018,2745;12404,1332</w:t>
            </w:r>
          </w:p>
        </w:tc>
        <w:tc>
          <w:tcPr>
            <w:tcW w:w="2234" w:type="dxa"/>
            <w:vAlign w:val="center"/>
            <w:hideMark/>
          </w:tcPr>
          <w:p w:rsidR="00800435" w:rsidRPr="00E60521" w:rsidRDefault="00800435" w:rsidP="008400E4">
            <w:pPr>
              <w:spacing w:after="0" w:line="240" w:lineRule="auto"/>
              <w:rPr>
                <w:rFonts w:ascii="Times New Roman" w:hAnsi="Times New Roman"/>
                <w:strike/>
              </w:rPr>
            </w:pPr>
            <w:proofErr w:type="spellStart"/>
            <w:r w:rsidRPr="00E60521">
              <w:rPr>
                <w:rFonts w:ascii="Times New Roman" w:hAnsi="Times New Roman"/>
              </w:rPr>
              <w:t>вул.Незалежної</w:t>
            </w:r>
            <w:proofErr w:type="spellEnd"/>
            <w:r w:rsidRPr="00E60521">
              <w:rPr>
                <w:rFonts w:ascii="Times New Roman" w:hAnsi="Times New Roman"/>
              </w:rPr>
              <w:t xml:space="preserve"> України,39-в</w:t>
            </w:r>
          </w:p>
        </w:tc>
        <w:tc>
          <w:tcPr>
            <w:tcW w:w="1735" w:type="dxa"/>
            <w:noWrap/>
            <w:vAlign w:val="center"/>
          </w:tcPr>
          <w:p w:rsidR="00800435" w:rsidRPr="00E60521" w:rsidRDefault="00800435" w:rsidP="008400E4">
            <w:pPr>
              <w:spacing w:after="0" w:line="240" w:lineRule="auto"/>
              <w:rPr>
                <w:rFonts w:ascii="Times New Roman" w:hAnsi="Times New Roman"/>
                <w:strike/>
              </w:rPr>
            </w:pPr>
            <w:r w:rsidRPr="00E60521">
              <w:rPr>
                <w:rFonts w:ascii="Times New Roman" w:hAnsi="Times New Roman"/>
              </w:rPr>
              <w:t xml:space="preserve">ТНС </w:t>
            </w:r>
          </w:p>
        </w:tc>
        <w:tc>
          <w:tcPr>
            <w:tcW w:w="708" w:type="dxa"/>
            <w:vAlign w:val="center"/>
          </w:tcPr>
          <w:p w:rsidR="00800435" w:rsidRPr="00E60521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  <w:strike/>
              </w:rPr>
            </w:pPr>
            <w:r w:rsidRPr="00E60521">
              <w:rPr>
                <w:rFonts w:ascii="Times New Roman" w:hAnsi="Times New Roman"/>
              </w:rPr>
              <w:t>21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E60521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  <w:strike/>
              </w:rPr>
            </w:pPr>
            <w:r w:rsidRPr="00E60521">
              <w:rPr>
                <w:rFonts w:ascii="Times New Roman" w:hAnsi="Times New Roman"/>
              </w:rPr>
              <w:t>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В-277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12749,6076;14300,2249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вул.Кам'яногірська</w:t>
            </w:r>
            <w:proofErr w:type="spellEnd"/>
            <w:r w:rsidRPr="002968D9">
              <w:rPr>
                <w:rFonts w:ascii="Times New Roman" w:hAnsi="Times New Roman"/>
              </w:rPr>
              <w:t>,6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надання послуг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5;4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В-278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13025,6165;13239,5989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пр.Соборний</w:t>
            </w:r>
            <w:proofErr w:type="spellEnd"/>
            <w:r w:rsidRPr="002968D9">
              <w:rPr>
                <w:rFonts w:ascii="Times New Roman" w:hAnsi="Times New Roman"/>
              </w:rPr>
              <w:t>,184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2;1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В-280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13330,9324;14574,3689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вул.Перемоги</w:t>
            </w:r>
            <w:proofErr w:type="spellEnd"/>
            <w:r w:rsidRPr="002968D9">
              <w:rPr>
                <w:rFonts w:ascii="Times New Roman" w:hAnsi="Times New Roman"/>
              </w:rPr>
              <w:t>,135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прод.товари</w:t>
            </w:r>
            <w:proofErr w:type="spellEnd"/>
            <w:r w:rsidRPr="002968D9">
              <w:rPr>
                <w:rFonts w:ascii="Times New Roman" w:hAnsi="Times New Roman"/>
              </w:rPr>
              <w:t>)</w:t>
            </w:r>
          </w:p>
        </w:tc>
        <w:tc>
          <w:tcPr>
            <w:tcW w:w="708" w:type="dxa"/>
            <w:vAlign w:val="center"/>
          </w:tcPr>
          <w:p w:rsidR="00800435" w:rsidRPr="00C60CF7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60CF7">
              <w:rPr>
                <w:rFonts w:ascii="Times New Roman" w:hAnsi="Times New Roman"/>
              </w:rPr>
              <w:t>11</w:t>
            </w:r>
          </w:p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4;5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В-281</w:t>
            </w:r>
          </w:p>
        </w:tc>
        <w:tc>
          <w:tcPr>
            <w:tcW w:w="2551" w:type="dxa"/>
            <w:vAlign w:val="center"/>
            <w:hideMark/>
          </w:tcPr>
          <w:p w:rsidR="00800435" w:rsidRPr="00800435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11935,957;13122,408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вул.Перемоги</w:t>
            </w:r>
            <w:proofErr w:type="spellEnd"/>
            <w:r w:rsidRPr="002968D9">
              <w:rPr>
                <w:rFonts w:ascii="Times New Roman" w:hAnsi="Times New Roman"/>
              </w:rPr>
              <w:t>,87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надання послуг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5;2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В-282</w:t>
            </w:r>
          </w:p>
        </w:tc>
        <w:tc>
          <w:tcPr>
            <w:tcW w:w="2551" w:type="dxa"/>
            <w:vAlign w:val="center"/>
            <w:hideMark/>
          </w:tcPr>
          <w:p w:rsidR="00800435" w:rsidRPr="00800435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11944,259;13548,037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бул.Центральний</w:t>
            </w:r>
            <w:proofErr w:type="spellEnd"/>
            <w:r w:rsidRPr="002968D9">
              <w:rPr>
                <w:rFonts w:ascii="Times New Roman" w:hAnsi="Times New Roman"/>
              </w:rPr>
              <w:t>,15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прод.товари</w:t>
            </w:r>
            <w:proofErr w:type="spellEnd"/>
            <w:r w:rsidRPr="002968D9">
              <w:rPr>
                <w:rFonts w:ascii="Times New Roman" w:hAnsi="Times New Roman"/>
              </w:rPr>
              <w:t>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В-283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12971,5819;14084,4664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вул.Сєдова</w:t>
            </w:r>
            <w:proofErr w:type="spellEnd"/>
            <w:r w:rsidRPr="002968D9">
              <w:rPr>
                <w:rFonts w:ascii="Times New Roman" w:hAnsi="Times New Roman"/>
              </w:rPr>
              <w:t>,1</w:t>
            </w:r>
          </w:p>
        </w:tc>
        <w:tc>
          <w:tcPr>
            <w:tcW w:w="1735" w:type="dxa"/>
            <w:noWrap/>
            <w:vAlign w:val="center"/>
          </w:tcPr>
          <w:p w:rsidR="00800435" w:rsidRPr="00800435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ТНС (</w:t>
            </w:r>
            <w:proofErr w:type="spellStart"/>
            <w:r w:rsidRPr="00800435">
              <w:rPr>
                <w:rFonts w:ascii="Times New Roman" w:hAnsi="Times New Roman"/>
              </w:rPr>
              <w:t>прод</w:t>
            </w:r>
            <w:proofErr w:type="spellEnd"/>
            <w:r w:rsidRPr="00800435">
              <w:rPr>
                <w:rFonts w:ascii="Times New Roman" w:hAnsi="Times New Roman"/>
              </w:rPr>
              <w:t xml:space="preserve">. товари за виключенням </w:t>
            </w:r>
            <w:r w:rsidRPr="00800435">
              <w:rPr>
                <w:rFonts w:ascii="Times New Roman" w:hAnsi="Times New Roman"/>
              </w:rPr>
              <w:lastRenderedPageBreak/>
              <w:t>алкогольних напоїв та тютюнових виробів)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lastRenderedPageBreak/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В-284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11951,4147;13754,6632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вул.Патріотична</w:t>
            </w:r>
            <w:proofErr w:type="spellEnd"/>
            <w:r w:rsidRPr="002968D9">
              <w:rPr>
                <w:rFonts w:ascii="Times New Roman" w:hAnsi="Times New Roman"/>
              </w:rPr>
              <w:t>,72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  <w:strike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 xml:space="preserve">товари </w:t>
            </w:r>
            <w:r w:rsidRPr="002968D9">
              <w:rPr>
                <w:rFonts w:ascii="Times New Roman" w:hAnsi="Times New Roman"/>
                <w:lang w:val="ru-RU"/>
              </w:rPr>
              <w:t xml:space="preserve">за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виключенням</w:t>
            </w:r>
            <w:proofErr w:type="spellEnd"/>
            <w:r w:rsidRPr="002968D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алкогольних</w:t>
            </w:r>
            <w:proofErr w:type="spellEnd"/>
            <w:r w:rsidRPr="002968D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напо</w:t>
            </w:r>
            <w:proofErr w:type="spellEnd"/>
            <w:r w:rsidRPr="002968D9">
              <w:rPr>
                <w:rFonts w:ascii="Times New Roman" w:hAnsi="Times New Roman"/>
              </w:rPr>
              <w:t>їв та тютюнових виробів)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В-285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12275,8204;11468,8220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вул.Нижньодніпровська</w:t>
            </w:r>
            <w:proofErr w:type="spellEnd"/>
            <w:r w:rsidRPr="002968D9">
              <w:rPr>
                <w:rFonts w:ascii="Times New Roman" w:hAnsi="Times New Roman"/>
              </w:rPr>
              <w:t>,2-а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 xml:space="preserve">товари </w:t>
            </w:r>
            <w:r w:rsidRPr="002968D9">
              <w:rPr>
                <w:rFonts w:ascii="Times New Roman" w:hAnsi="Times New Roman"/>
                <w:lang w:val="ru-RU"/>
              </w:rPr>
              <w:t xml:space="preserve">за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виключенням</w:t>
            </w:r>
            <w:proofErr w:type="spellEnd"/>
            <w:r w:rsidRPr="002968D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алкогольних</w:t>
            </w:r>
            <w:proofErr w:type="spellEnd"/>
            <w:r w:rsidRPr="002968D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напо</w:t>
            </w:r>
            <w:proofErr w:type="spellEnd"/>
            <w:r w:rsidRPr="002968D9">
              <w:rPr>
                <w:rFonts w:ascii="Times New Roman" w:hAnsi="Times New Roman"/>
              </w:rPr>
              <w:t>їв та тютюнових виробів)</w:t>
            </w:r>
          </w:p>
        </w:tc>
        <w:tc>
          <w:tcPr>
            <w:tcW w:w="708" w:type="dxa"/>
            <w:vAlign w:val="center"/>
          </w:tcPr>
          <w:p w:rsidR="00800435" w:rsidRPr="00C60CF7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4;5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В-286</w:t>
            </w:r>
          </w:p>
        </w:tc>
        <w:tc>
          <w:tcPr>
            <w:tcW w:w="2551" w:type="dxa"/>
            <w:vAlign w:val="center"/>
            <w:hideMark/>
          </w:tcPr>
          <w:p w:rsidR="00800435" w:rsidRPr="00800435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11549,054;13984,227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вул.Перемоги</w:t>
            </w:r>
            <w:proofErr w:type="spellEnd"/>
            <w:r w:rsidRPr="002968D9">
              <w:rPr>
                <w:rFonts w:ascii="Times New Roman" w:hAnsi="Times New Roman"/>
              </w:rPr>
              <w:t>,115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>товари)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5;4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В-287</w:t>
            </w:r>
          </w:p>
        </w:tc>
        <w:tc>
          <w:tcPr>
            <w:tcW w:w="2551" w:type="dxa"/>
            <w:vAlign w:val="center"/>
            <w:hideMark/>
          </w:tcPr>
          <w:p w:rsidR="00800435" w:rsidRPr="000D266E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833C0B" w:themeColor="accent2" w:themeShade="80"/>
                <w:highlight w:val="yellow"/>
              </w:rPr>
            </w:pPr>
            <w:r w:rsidRPr="002968D9">
              <w:rPr>
                <w:rFonts w:ascii="Times New Roman" w:hAnsi="Times New Roman"/>
              </w:rPr>
              <w:t>12050,2366;13631,9892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бул.Центральний</w:t>
            </w:r>
            <w:proofErr w:type="spellEnd"/>
            <w:r w:rsidRPr="002968D9">
              <w:rPr>
                <w:rFonts w:ascii="Times New Roman" w:hAnsi="Times New Roman"/>
              </w:rPr>
              <w:t>,9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>товари)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В-288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12493,2682;12806,3701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вул.Лермонтова</w:t>
            </w:r>
            <w:proofErr w:type="spellEnd"/>
            <w:r w:rsidRPr="002968D9">
              <w:rPr>
                <w:rFonts w:ascii="Times New Roman" w:hAnsi="Times New Roman"/>
              </w:rPr>
              <w:t>,23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>товари</w:t>
            </w:r>
          </w:p>
          <w:p w:rsidR="00800435" w:rsidRPr="00770044" w:rsidRDefault="00800435" w:rsidP="008400E4">
            <w:pPr>
              <w:spacing w:after="0" w:line="240" w:lineRule="auto"/>
              <w:rPr>
                <w:rFonts w:ascii="Times New Roman" w:hAnsi="Times New Roman"/>
                <w:b/>
                <w:color w:val="833C0B" w:themeColor="accent2" w:themeShade="80"/>
                <w:highlight w:val="cyan"/>
              </w:rPr>
            </w:pPr>
            <w:r w:rsidRPr="002968D9">
              <w:rPr>
                <w:rFonts w:ascii="Times New Roman" w:hAnsi="Times New Roman"/>
                <w:lang w:val="ru-RU"/>
              </w:rPr>
              <w:t xml:space="preserve">за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виключенням</w:t>
            </w:r>
            <w:proofErr w:type="spellEnd"/>
            <w:r w:rsidRPr="002968D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алкогольних</w:t>
            </w:r>
            <w:proofErr w:type="spellEnd"/>
            <w:r w:rsidRPr="002968D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напо</w:t>
            </w:r>
            <w:proofErr w:type="spellEnd"/>
            <w:r w:rsidRPr="002968D9">
              <w:rPr>
                <w:rFonts w:ascii="Times New Roman" w:hAnsi="Times New Roman"/>
              </w:rPr>
              <w:t>їв та тютюнових виробів)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В-289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13531,6916;14168,9610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вул.Сєдова</w:t>
            </w:r>
            <w:proofErr w:type="spellEnd"/>
            <w:r w:rsidRPr="002968D9">
              <w:rPr>
                <w:rFonts w:ascii="Times New Roman" w:hAnsi="Times New Roman"/>
              </w:rPr>
              <w:t>,12-а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>товари)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4;5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В-290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12002,4925;14395,9339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вул.Яценка</w:t>
            </w:r>
            <w:proofErr w:type="spellEnd"/>
            <w:r w:rsidRPr="002968D9">
              <w:rPr>
                <w:rFonts w:ascii="Times New Roman" w:hAnsi="Times New Roman"/>
              </w:rPr>
              <w:t>,4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надання послуг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2;4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В-291</w:t>
            </w:r>
          </w:p>
        </w:tc>
        <w:tc>
          <w:tcPr>
            <w:tcW w:w="2551" w:type="dxa"/>
            <w:vAlign w:val="center"/>
            <w:hideMark/>
          </w:tcPr>
          <w:p w:rsidR="00800435" w:rsidRPr="000D266E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968D9">
              <w:rPr>
                <w:rFonts w:ascii="Times New Roman" w:hAnsi="Times New Roman"/>
              </w:rPr>
              <w:t>12526,8830;14434,9535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вул.О.Матросова</w:t>
            </w:r>
            <w:proofErr w:type="spellEnd"/>
            <w:r w:rsidRPr="002968D9">
              <w:rPr>
                <w:rFonts w:ascii="Times New Roman" w:hAnsi="Times New Roman"/>
              </w:rPr>
              <w:t>,26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>товари)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26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В-292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13318,4899;12935,6391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пр.Соборний</w:t>
            </w:r>
            <w:proofErr w:type="spellEnd"/>
            <w:r w:rsidRPr="002968D9">
              <w:rPr>
                <w:rFonts w:ascii="Times New Roman" w:hAnsi="Times New Roman"/>
              </w:rPr>
              <w:t>,190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надання послуг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  <w:lang w:val="ru-RU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5;1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В-293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12775,7236;13389,1482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вул.Якова</w:t>
            </w:r>
            <w:proofErr w:type="spellEnd"/>
            <w:r w:rsidRPr="002968D9">
              <w:rPr>
                <w:rFonts w:ascii="Times New Roman" w:hAnsi="Times New Roman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</w:rPr>
              <w:t>Новицького</w:t>
            </w:r>
            <w:proofErr w:type="spellEnd"/>
            <w:r w:rsidRPr="002968D9">
              <w:rPr>
                <w:rFonts w:ascii="Times New Roman" w:hAnsi="Times New Roman"/>
              </w:rPr>
              <w:t>,10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надання послуг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5,2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В-294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12195,6511;14204,9247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пр.Соборний</w:t>
            </w:r>
            <w:proofErr w:type="spellEnd"/>
            <w:r w:rsidRPr="002968D9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>Гагаріна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>товари)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В-295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12243,0428;14060,3400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пр.Соборний</w:t>
            </w:r>
            <w:proofErr w:type="spellEnd"/>
            <w:r w:rsidRPr="002968D9">
              <w:rPr>
                <w:rFonts w:ascii="Times New Roman" w:hAnsi="Times New Roman"/>
              </w:rPr>
              <w:t>,131-а</w:t>
            </w:r>
          </w:p>
        </w:tc>
        <w:tc>
          <w:tcPr>
            <w:tcW w:w="1735" w:type="dxa"/>
            <w:noWrap/>
            <w:vAlign w:val="center"/>
          </w:tcPr>
          <w:p w:rsidR="00800435" w:rsidRPr="00800435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ТНС (</w:t>
            </w:r>
            <w:proofErr w:type="spellStart"/>
            <w:r w:rsidRPr="00800435">
              <w:rPr>
                <w:rFonts w:ascii="Times New Roman" w:hAnsi="Times New Roman"/>
              </w:rPr>
              <w:t>прод</w:t>
            </w:r>
            <w:proofErr w:type="spellEnd"/>
            <w:r w:rsidRPr="00800435">
              <w:rPr>
                <w:rFonts w:ascii="Times New Roman" w:hAnsi="Times New Roman"/>
              </w:rPr>
              <w:t>. товари</w:t>
            </w:r>
          </w:p>
          <w:p w:rsidR="00800435" w:rsidRPr="00800435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  <w:lang w:val="ru-RU"/>
              </w:rPr>
              <w:t xml:space="preserve">за </w:t>
            </w:r>
            <w:proofErr w:type="spellStart"/>
            <w:r w:rsidRPr="00800435">
              <w:rPr>
                <w:rFonts w:ascii="Times New Roman" w:hAnsi="Times New Roman"/>
                <w:lang w:val="ru-RU"/>
              </w:rPr>
              <w:t>виключенням</w:t>
            </w:r>
            <w:proofErr w:type="spellEnd"/>
            <w:r w:rsidRPr="00800435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800435">
              <w:rPr>
                <w:rFonts w:ascii="Times New Roman" w:hAnsi="Times New Roman"/>
                <w:lang w:val="ru-RU"/>
              </w:rPr>
              <w:t>алкогольних</w:t>
            </w:r>
            <w:proofErr w:type="spellEnd"/>
            <w:r w:rsidRPr="00800435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800435">
              <w:rPr>
                <w:rFonts w:ascii="Times New Roman" w:hAnsi="Times New Roman"/>
                <w:lang w:val="ru-RU"/>
              </w:rPr>
              <w:t>напо</w:t>
            </w:r>
            <w:proofErr w:type="spellEnd"/>
            <w:r w:rsidRPr="00800435">
              <w:rPr>
                <w:rFonts w:ascii="Times New Roman" w:hAnsi="Times New Roman"/>
              </w:rPr>
              <w:t>їв та тютюнових виробів)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В-296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12944,9758;13272,9598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пр.Соборний</w:t>
            </w:r>
            <w:proofErr w:type="spellEnd"/>
            <w:r w:rsidRPr="002968D9">
              <w:rPr>
                <w:rFonts w:ascii="Times New Roman" w:hAnsi="Times New Roman"/>
              </w:rPr>
              <w:t>,147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продаж квитків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2;1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В-297</w:t>
            </w:r>
          </w:p>
        </w:tc>
        <w:tc>
          <w:tcPr>
            <w:tcW w:w="2551" w:type="dxa"/>
            <w:vAlign w:val="center"/>
            <w:hideMark/>
          </w:tcPr>
          <w:p w:rsidR="00800435" w:rsidRPr="00800435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  <w:color w:val="833C0B" w:themeColor="accent2" w:themeShade="80"/>
                <w:highlight w:val="yellow"/>
              </w:rPr>
            </w:pPr>
            <w:r w:rsidRPr="00800435">
              <w:rPr>
                <w:rFonts w:ascii="Times New Roman" w:hAnsi="Times New Roman"/>
              </w:rPr>
              <w:t>12103,252;13745,078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вул.Патріотична</w:t>
            </w:r>
            <w:proofErr w:type="spellEnd"/>
            <w:r w:rsidRPr="002968D9">
              <w:rPr>
                <w:rFonts w:ascii="Times New Roman" w:hAnsi="Times New Roman"/>
              </w:rPr>
              <w:t>,70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2968D9">
              <w:rPr>
                <w:rFonts w:ascii="Times New Roman" w:hAnsi="Times New Roman"/>
              </w:rPr>
              <w:t>30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В-298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12202,1315;13919,2213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вул.Патріотична</w:t>
            </w:r>
            <w:proofErr w:type="spellEnd"/>
            <w:r w:rsidRPr="002968D9">
              <w:rPr>
                <w:rFonts w:ascii="Times New Roman" w:hAnsi="Times New Roman"/>
              </w:rPr>
              <w:t>,55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надання послуг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5;2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В-299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12791,9583;13211,9656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вул.Леоніда</w:t>
            </w:r>
            <w:proofErr w:type="spellEnd"/>
            <w:r w:rsidRPr="002968D9">
              <w:rPr>
                <w:rFonts w:ascii="Times New Roman" w:hAnsi="Times New Roman"/>
              </w:rPr>
              <w:t xml:space="preserve"> Жаботинського,43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 xml:space="preserve">ТНС 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5;2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В-300</w:t>
            </w:r>
          </w:p>
        </w:tc>
        <w:tc>
          <w:tcPr>
            <w:tcW w:w="2551" w:type="dxa"/>
            <w:vAlign w:val="center"/>
            <w:hideMark/>
          </w:tcPr>
          <w:p w:rsidR="00800435" w:rsidRPr="00800435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  <w:color w:val="833C0B" w:themeColor="accent2" w:themeShade="80"/>
                <w:highlight w:val="yellow"/>
              </w:rPr>
            </w:pPr>
            <w:r w:rsidRPr="00800435">
              <w:rPr>
                <w:rFonts w:ascii="Times New Roman" w:hAnsi="Times New Roman"/>
              </w:rPr>
              <w:t>12735,718;14462,746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вул.О.Матросова</w:t>
            </w:r>
            <w:proofErr w:type="spellEnd"/>
            <w:r w:rsidRPr="002968D9">
              <w:rPr>
                <w:rFonts w:ascii="Times New Roman" w:hAnsi="Times New Roman"/>
              </w:rPr>
              <w:t>,19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>товари)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В-301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12401,0288;13291,6827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вул.Патріотична</w:t>
            </w:r>
            <w:proofErr w:type="spellEnd"/>
            <w:r w:rsidRPr="002968D9">
              <w:rPr>
                <w:rFonts w:ascii="Times New Roman" w:hAnsi="Times New Roman"/>
              </w:rPr>
              <w:t>,58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>товари)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В-302</w:t>
            </w:r>
          </w:p>
        </w:tc>
        <w:tc>
          <w:tcPr>
            <w:tcW w:w="2551" w:type="dxa"/>
            <w:vAlign w:val="center"/>
            <w:hideMark/>
          </w:tcPr>
          <w:p w:rsidR="00800435" w:rsidRPr="00256D64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833C0B" w:themeColor="accent2" w:themeShade="80"/>
                <w:highlight w:val="yellow"/>
              </w:rPr>
            </w:pPr>
            <w:r w:rsidRPr="002968D9">
              <w:rPr>
                <w:rFonts w:ascii="Times New Roman" w:hAnsi="Times New Roman"/>
              </w:rPr>
              <w:t>11590,7262;13471,5192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вул.Перемоги</w:t>
            </w:r>
            <w:proofErr w:type="spellEnd"/>
            <w:r w:rsidRPr="002968D9">
              <w:rPr>
                <w:rFonts w:ascii="Times New Roman" w:hAnsi="Times New Roman"/>
              </w:rPr>
              <w:t>,93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  <w:strike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>товари)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20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56D64">
              <w:rPr>
                <w:rFonts w:ascii="Times New Roman" w:hAnsi="Times New Roman"/>
              </w:rPr>
              <w:t>В-303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5B56">
              <w:rPr>
                <w:rFonts w:ascii="Times New Roman" w:hAnsi="Times New Roman"/>
                <w:color w:val="000000" w:themeColor="text1"/>
              </w:rPr>
              <w:t>12713,8328;12309,0227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вул.Перемоги</w:t>
            </w:r>
            <w:proofErr w:type="spellEnd"/>
            <w:r w:rsidRPr="002968D9">
              <w:rPr>
                <w:rFonts w:ascii="Times New Roman" w:hAnsi="Times New Roman"/>
              </w:rPr>
              <w:t>,55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>товари)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20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1;4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5B56">
              <w:rPr>
                <w:rFonts w:ascii="Times New Roman" w:hAnsi="Times New Roman"/>
                <w:color w:val="000000" w:themeColor="text1"/>
              </w:rPr>
              <w:t>В-304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5B56">
              <w:rPr>
                <w:rFonts w:ascii="Times New Roman" w:hAnsi="Times New Roman"/>
                <w:color w:val="000000" w:themeColor="text1"/>
              </w:rPr>
              <w:t>11892,3512;13041,5548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E5B56">
              <w:rPr>
                <w:rFonts w:ascii="Times New Roman" w:hAnsi="Times New Roman"/>
                <w:color w:val="000000" w:themeColor="text1"/>
              </w:rPr>
              <w:t>вул.Перемоги</w:t>
            </w:r>
            <w:proofErr w:type="spellEnd"/>
            <w:r w:rsidRPr="005E5B56">
              <w:rPr>
                <w:rFonts w:ascii="Times New Roman" w:hAnsi="Times New Roman"/>
                <w:color w:val="000000" w:themeColor="text1"/>
              </w:rPr>
              <w:t>,72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5E5B56">
              <w:rPr>
                <w:rFonts w:ascii="Times New Roman" w:hAnsi="Times New Roman"/>
                <w:color w:val="000000" w:themeColor="text1"/>
              </w:rPr>
              <w:t>ТНС (</w:t>
            </w:r>
            <w:proofErr w:type="spellStart"/>
            <w:r w:rsidRPr="005E5B56">
              <w:rPr>
                <w:rFonts w:ascii="Times New Roman" w:hAnsi="Times New Roman"/>
                <w:color w:val="000000" w:themeColor="text1"/>
              </w:rPr>
              <w:t>прод</w:t>
            </w:r>
            <w:proofErr w:type="spellEnd"/>
            <w:r w:rsidRPr="005E5B56">
              <w:rPr>
                <w:rFonts w:ascii="Times New Roman" w:hAnsi="Times New Roman"/>
                <w:color w:val="000000" w:themeColor="text1"/>
              </w:rPr>
              <w:t>. товари)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5B56">
              <w:rPr>
                <w:rFonts w:ascii="Times New Roman" w:hAnsi="Times New Roman"/>
                <w:color w:val="000000" w:themeColor="text1"/>
              </w:rPr>
              <w:t>21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5B56">
              <w:rPr>
                <w:rFonts w:ascii="Times New Roman" w:hAnsi="Times New Roman"/>
                <w:color w:val="000000" w:themeColor="text1"/>
              </w:rPr>
              <w:t>4;2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В-305</w:t>
            </w:r>
          </w:p>
        </w:tc>
        <w:tc>
          <w:tcPr>
            <w:tcW w:w="2551" w:type="dxa"/>
            <w:vAlign w:val="center"/>
            <w:hideMark/>
          </w:tcPr>
          <w:p w:rsidR="00800435" w:rsidRPr="00256D64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968D9">
              <w:rPr>
                <w:rFonts w:ascii="Times New Roman" w:hAnsi="Times New Roman"/>
              </w:rPr>
              <w:t>13946,9235;12071,5427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пр.Соборний</w:t>
            </w:r>
            <w:proofErr w:type="spellEnd"/>
            <w:r w:rsidRPr="002968D9">
              <w:rPr>
                <w:rFonts w:ascii="Times New Roman" w:hAnsi="Times New Roman"/>
              </w:rPr>
              <w:t>,208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>товари)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В-306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13812,1844;12188,6580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пр.Соборний</w:t>
            </w:r>
            <w:proofErr w:type="spellEnd"/>
            <w:r w:rsidRPr="002968D9">
              <w:rPr>
                <w:rFonts w:ascii="Times New Roman" w:hAnsi="Times New Roman"/>
              </w:rPr>
              <w:t xml:space="preserve"> / </w:t>
            </w:r>
            <w:proofErr w:type="spellStart"/>
            <w:r w:rsidRPr="002968D9">
              <w:rPr>
                <w:rFonts w:ascii="Times New Roman" w:hAnsi="Times New Roman"/>
              </w:rPr>
              <w:t>бул.Шевченка</w:t>
            </w:r>
            <w:proofErr w:type="spellEnd"/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>товари)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В-307</w:t>
            </w:r>
          </w:p>
        </w:tc>
        <w:tc>
          <w:tcPr>
            <w:tcW w:w="2551" w:type="dxa"/>
            <w:vAlign w:val="center"/>
            <w:hideMark/>
          </w:tcPr>
          <w:p w:rsidR="00800435" w:rsidRPr="00800435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13718,508;12071,175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вул.Патріотична</w:t>
            </w:r>
            <w:proofErr w:type="spellEnd"/>
            <w:r w:rsidRPr="002968D9">
              <w:rPr>
                <w:rFonts w:ascii="Times New Roman" w:hAnsi="Times New Roman"/>
              </w:rPr>
              <w:t>,70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 xml:space="preserve">ТНС 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20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56D64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5E5B56">
              <w:rPr>
                <w:rFonts w:ascii="Times New Roman" w:hAnsi="Times New Roman"/>
                <w:color w:val="000000" w:themeColor="text1"/>
              </w:rPr>
              <w:t>В-308</w:t>
            </w:r>
          </w:p>
        </w:tc>
        <w:tc>
          <w:tcPr>
            <w:tcW w:w="2551" w:type="dxa"/>
            <w:vAlign w:val="center"/>
            <w:hideMark/>
          </w:tcPr>
          <w:p w:rsidR="00800435" w:rsidRPr="005E5B56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  <w:color w:val="833C0B" w:themeColor="accent2" w:themeShade="80"/>
                <w:highlight w:val="yellow"/>
              </w:rPr>
            </w:pPr>
            <w:r w:rsidRPr="005E5B56">
              <w:rPr>
                <w:rFonts w:ascii="Times New Roman" w:hAnsi="Times New Roman"/>
                <w:color w:val="000000" w:themeColor="text1"/>
              </w:rPr>
              <w:t>12760,1531;14212,4265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E5B56">
              <w:rPr>
                <w:rFonts w:ascii="Times New Roman" w:hAnsi="Times New Roman"/>
                <w:color w:val="000000" w:themeColor="text1"/>
              </w:rPr>
              <w:t>вул.Незалежної</w:t>
            </w:r>
            <w:proofErr w:type="spellEnd"/>
            <w:r w:rsidRPr="005E5B56">
              <w:rPr>
                <w:rFonts w:ascii="Times New Roman" w:hAnsi="Times New Roman"/>
                <w:color w:val="000000" w:themeColor="text1"/>
              </w:rPr>
              <w:t xml:space="preserve"> України,65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5E5B56">
              <w:rPr>
                <w:rFonts w:ascii="Times New Roman" w:hAnsi="Times New Roman"/>
                <w:color w:val="000000" w:themeColor="text1"/>
              </w:rPr>
              <w:t>збір склотари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5B56">
              <w:rPr>
                <w:rFonts w:ascii="Times New Roman" w:hAnsi="Times New Roman"/>
                <w:color w:val="000000" w:themeColor="text1"/>
              </w:rPr>
              <w:t>20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5B56">
              <w:rPr>
                <w:rFonts w:ascii="Times New Roman" w:hAnsi="Times New Roman"/>
                <w:color w:val="000000" w:themeColor="text1"/>
              </w:rPr>
              <w:t>4;2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5E5B56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2968D9">
              <w:rPr>
                <w:rFonts w:ascii="Times New Roman" w:hAnsi="Times New Roman"/>
              </w:rPr>
              <w:t>В-309</w:t>
            </w:r>
          </w:p>
        </w:tc>
        <w:tc>
          <w:tcPr>
            <w:tcW w:w="2551" w:type="dxa"/>
            <w:vAlign w:val="center"/>
            <w:hideMark/>
          </w:tcPr>
          <w:p w:rsidR="00800435" w:rsidRPr="005E5B56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2968D9">
              <w:rPr>
                <w:rFonts w:ascii="Times New Roman" w:hAnsi="Times New Roman"/>
              </w:rPr>
              <w:t>12079,6830;13843,5044</w:t>
            </w:r>
          </w:p>
        </w:tc>
        <w:tc>
          <w:tcPr>
            <w:tcW w:w="2234" w:type="dxa"/>
            <w:vAlign w:val="center"/>
            <w:hideMark/>
          </w:tcPr>
          <w:p w:rsidR="00800435" w:rsidRPr="005E5B56" w:rsidRDefault="00800435" w:rsidP="008400E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вул.Патріотична</w:t>
            </w:r>
            <w:proofErr w:type="spellEnd"/>
            <w:r w:rsidRPr="002968D9">
              <w:rPr>
                <w:rFonts w:ascii="Times New Roman" w:hAnsi="Times New Roman"/>
              </w:rPr>
              <w:t>,57</w:t>
            </w:r>
          </w:p>
        </w:tc>
        <w:tc>
          <w:tcPr>
            <w:tcW w:w="1735" w:type="dxa"/>
            <w:noWrap/>
            <w:vAlign w:val="center"/>
          </w:tcPr>
          <w:p w:rsidR="00800435" w:rsidRPr="005E5B56" w:rsidRDefault="00800435" w:rsidP="008400E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2968D9">
              <w:rPr>
                <w:rFonts w:ascii="Times New Roman" w:hAnsi="Times New Roman"/>
              </w:rPr>
              <w:t>збір склотари</w:t>
            </w:r>
          </w:p>
        </w:tc>
        <w:tc>
          <w:tcPr>
            <w:tcW w:w="708" w:type="dxa"/>
            <w:vAlign w:val="center"/>
          </w:tcPr>
          <w:p w:rsidR="00800435" w:rsidRPr="005E5B56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2968D9">
              <w:rPr>
                <w:rFonts w:ascii="Times New Roman" w:hAnsi="Times New Roman"/>
              </w:rPr>
              <w:t>20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5E5B56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2968D9">
              <w:rPr>
                <w:rFonts w:ascii="Times New Roman" w:hAnsi="Times New Roman"/>
              </w:rPr>
              <w:t>4;2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В-310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13347,9184;13349,2253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вул.Рекордна</w:t>
            </w:r>
            <w:proofErr w:type="spellEnd"/>
            <w:r w:rsidRPr="002968D9">
              <w:rPr>
                <w:rFonts w:ascii="Times New Roman" w:hAnsi="Times New Roman"/>
              </w:rPr>
              <w:t>,40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збір склотари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20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В-311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13506,2930;12568,2193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пр.Соборний</w:t>
            </w:r>
            <w:proofErr w:type="spellEnd"/>
            <w:r w:rsidRPr="002968D9">
              <w:rPr>
                <w:rFonts w:ascii="Times New Roman" w:hAnsi="Times New Roman"/>
              </w:rPr>
              <w:t>,155/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</w:rPr>
              <w:t>вул.Миру</w:t>
            </w:r>
            <w:proofErr w:type="spellEnd"/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>товари</w:t>
            </w:r>
          </w:p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  <w:lang w:val="ru-RU"/>
              </w:rPr>
              <w:t xml:space="preserve">за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виключенням</w:t>
            </w:r>
            <w:proofErr w:type="spellEnd"/>
            <w:r w:rsidRPr="002968D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алкогольних</w:t>
            </w:r>
            <w:proofErr w:type="spellEnd"/>
            <w:r w:rsidRPr="002968D9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  <w:lang w:val="ru-RU"/>
              </w:rPr>
              <w:t>напо</w:t>
            </w:r>
            <w:proofErr w:type="spellEnd"/>
            <w:r w:rsidRPr="002968D9">
              <w:rPr>
                <w:rFonts w:ascii="Times New Roman" w:hAnsi="Times New Roman"/>
              </w:rPr>
              <w:t>їв та тютюнових виробів)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В-312</w:t>
            </w:r>
          </w:p>
        </w:tc>
        <w:tc>
          <w:tcPr>
            <w:tcW w:w="2551" w:type="dxa"/>
            <w:vAlign w:val="center"/>
            <w:hideMark/>
          </w:tcPr>
          <w:p w:rsidR="00800435" w:rsidRPr="00961686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833C0B" w:themeColor="accent2" w:themeShade="80"/>
                <w:highlight w:val="yellow"/>
              </w:rPr>
            </w:pPr>
            <w:r w:rsidRPr="002968D9">
              <w:rPr>
                <w:rFonts w:ascii="Times New Roman" w:hAnsi="Times New Roman"/>
              </w:rPr>
              <w:t>13322,1926;12800,0687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пр.Соборний</w:t>
            </w:r>
            <w:proofErr w:type="spellEnd"/>
            <w:r w:rsidRPr="002968D9">
              <w:rPr>
                <w:rFonts w:ascii="Times New Roman" w:hAnsi="Times New Roman"/>
              </w:rPr>
              <w:t>,153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>товари)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27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5E5B56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2968D9">
              <w:rPr>
                <w:rFonts w:ascii="Times New Roman" w:hAnsi="Times New Roman"/>
              </w:rPr>
              <w:t>В-313</w:t>
            </w:r>
          </w:p>
        </w:tc>
        <w:tc>
          <w:tcPr>
            <w:tcW w:w="2551" w:type="dxa"/>
            <w:vAlign w:val="center"/>
            <w:hideMark/>
          </w:tcPr>
          <w:p w:rsidR="00800435" w:rsidRPr="005E5B56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2968D9">
              <w:rPr>
                <w:rFonts w:ascii="Times New Roman" w:hAnsi="Times New Roman"/>
              </w:rPr>
              <w:t>13374,4809;13404,4349</w:t>
            </w:r>
          </w:p>
        </w:tc>
        <w:tc>
          <w:tcPr>
            <w:tcW w:w="2234" w:type="dxa"/>
            <w:vAlign w:val="center"/>
            <w:hideMark/>
          </w:tcPr>
          <w:p w:rsidR="00800435" w:rsidRPr="00800435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800435">
              <w:rPr>
                <w:rFonts w:ascii="Times New Roman" w:hAnsi="Times New Roman"/>
              </w:rPr>
              <w:t>вул.Рекордна</w:t>
            </w:r>
            <w:proofErr w:type="spellEnd"/>
            <w:r w:rsidRPr="00800435">
              <w:rPr>
                <w:rFonts w:ascii="Times New Roman" w:hAnsi="Times New Roman"/>
              </w:rPr>
              <w:t>, 40</w:t>
            </w:r>
          </w:p>
        </w:tc>
        <w:tc>
          <w:tcPr>
            <w:tcW w:w="1735" w:type="dxa"/>
            <w:noWrap/>
            <w:vAlign w:val="center"/>
          </w:tcPr>
          <w:p w:rsidR="00800435" w:rsidRPr="005E5B56" w:rsidRDefault="00800435" w:rsidP="008400E4">
            <w:pPr>
              <w:spacing w:after="0" w:line="240" w:lineRule="auto"/>
              <w:rPr>
                <w:rFonts w:ascii="Times New Roman" w:hAnsi="Times New Roman"/>
                <w:color w:val="000000" w:themeColor="text1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>товари)</w:t>
            </w:r>
          </w:p>
        </w:tc>
        <w:tc>
          <w:tcPr>
            <w:tcW w:w="708" w:type="dxa"/>
            <w:vAlign w:val="center"/>
          </w:tcPr>
          <w:p w:rsidR="00800435" w:rsidRPr="005E5B56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2968D9">
              <w:rPr>
                <w:rFonts w:ascii="Times New Roman" w:hAnsi="Times New Roman"/>
              </w:rPr>
              <w:t>21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5E5B56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2968D9">
              <w:rPr>
                <w:rFonts w:ascii="Times New Roman" w:hAnsi="Times New Roman"/>
              </w:rPr>
              <w:t>4;1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В-314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12617,0793;13737,1690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пр.Соборний</w:t>
            </w:r>
            <w:proofErr w:type="spellEnd"/>
            <w:r w:rsidRPr="002968D9">
              <w:rPr>
                <w:rFonts w:ascii="Times New Roman" w:hAnsi="Times New Roman"/>
              </w:rPr>
              <w:t>,168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В-315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12606,5820;13749,1943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пр.Соборний</w:t>
            </w:r>
            <w:proofErr w:type="spellEnd"/>
            <w:r w:rsidRPr="002968D9">
              <w:rPr>
                <w:rFonts w:ascii="Times New Roman" w:hAnsi="Times New Roman"/>
              </w:rPr>
              <w:t>,168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8400E4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>товари)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8400E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B9374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B937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В-316</w:t>
            </w:r>
          </w:p>
        </w:tc>
        <w:tc>
          <w:tcPr>
            <w:tcW w:w="2551" w:type="dxa"/>
            <w:vAlign w:val="center"/>
            <w:hideMark/>
          </w:tcPr>
          <w:p w:rsidR="00800435" w:rsidRPr="00800435" w:rsidRDefault="00800435" w:rsidP="00B937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12987,53;13274,272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B9374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пр.Соборний</w:t>
            </w:r>
            <w:proofErr w:type="spellEnd"/>
            <w:r w:rsidRPr="002968D9">
              <w:rPr>
                <w:rFonts w:ascii="Times New Roman" w:hAnsi="Times New Roman"/>
              </w:rPr>
              <w:t>,184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B93749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>товари)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B937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B937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2;1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B9374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B937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В-317</w:t>
            </w:r>
          </w:p>
        </w:tc>
        <w:tc>
          <w:tcPr>
            <w:tcW w:w="2551" w:type="dxa"/>
            <w:vAlign w:val="center"/>
            <w:hideMark/>
          </w:tcPr>
          <w:p w:rsidR="00800435" w:rsidRPr="00800435" w:rsidRDefault="00800435" w:rsidP="00B937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12984,619;13278,029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B9374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пр.Соборний</w:t>
            </w:r>
            <w:proofErr w:type="spellEnd"/>
            <w:r w:rsidRPr="002968D9">
              <w:rPr>
                <w:rFonts w:ascii="Times New Roman" w:hAnsi="Times New Roman"/>
              </w:rPr>
              <w:t>,184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B93749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>товари)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B937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B937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2;1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B9374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B937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В-318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B937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5B56">
              <w:rPr>
                <w:rFonts w:ascii="Times New Roman" w:hAnsi="Times New Roman"/>
                <w:color w:val="000000" w:themeColor="text1"/>
              </w:rPr>
              <w:t>12227,6160;14215,7705</w:t>
            </w:r>
          </w:p>
        </w:tc>
        <w:tc>
          <w:tcPr>
            <w:tcW w:w="2234" w:type="dxa"/>
            <w:vAlign w:val="center"/>
            <w:hideMark/>
          </w:tcPr>
          <w:p w:rsidR="00800435" w:rsidRPr="00DC7DB6" w:rsidRDefault="00800435" w:rsidP="00B93749">
            <w:pPr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2968D9">
              <w:rPr>
                <w:rFonts w:ascii="Times New Roman" w:hAnsi="Times New Roman"/>
              </w:rPr>
              <w:t>пр.Соборний</w:t>
            </w:r>
            <w:proofErr w:type="spellEnd"/>
            <w:r w:rsidRPr="002968D9">
              <w:rPr>
                <w:rFonts w:ascii="Times New Roman" w:hAnsi="Times New Roman"/>
              </w:rPr>
              <w:t>,158-б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B93749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>товари)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B937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B937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B9374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B937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В-319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4B5D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</w:t>
            </w:r>
            <w:r w:rsidR="004B5DD0">
              <w:rPr>
                <w:rFonts w:ascii="Times New Roman" w:hAnsi="Times New Roman"/>
              </w:rPr>
              <w:t>3531,735;12433,288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4B5DD0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</w:t>
            </w:r>
            <w:r w:rsidR="004B5DD0">
              <w:rPr>
                <w:rFonts w:ascii="Times New Roman" w:hAnsi="Times New Roman"/>
              </w:rPr>
              <w:t>М</w:t>
            </w:r>
            <w:r w:rsidRPr="002968D9">
              <w:rPr>
                <w:rFonts w:ascii="Times New Roman" w:hAnsi="Times New Roman"/>
              </w:rPr>
              <w:t>и</w:t>
            </w:r>
            <w:r w:rsidR="004B5DD0">
              <w:rPr>
                <w:rFonts w:ascii="Times New Roman" w:hAnsi="Times New Roman"/>
              </w:rPr>
              <w:t>ру</w:t>
            </w:r>
            <w:proofErr w:type="spellEnd"/>
            <w:r w:rsidR="004B5DD0">
              <w:rPr>
                <w:rFonts w:ascii="Times New Roman" w:hAnsi="Times New Roman"/>
              </w:rPr>
              <w:t>,16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4B5DD0" w:rsidP="00B9374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Надання послуг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4B5D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</w:t>
            </w:r>
            <w:r w:rsidR="004B5DD0"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4B5DD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</w:t>
            </w:r>
            <w:r w:rsidR="004B5DD0">
              <w:rPr>
                <w:rFonts w:ascii="Times New Roman" w:hAnsi="Times New Roman"/>
              </w:rPr>
              <w:t>5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</w:tcPr>
          <w:p w:rsidR="00800435" w:rsidRPr="002968D9" w:rsidRDefault="00800435" w:rsidP="00B9374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</w:tcPr>
          <w:p w:rsidR="00800435" w:rsidRPr="00800435" w:rsidRDefault="00800435" w:rsidP="00B93749">
            <w:pPr>
              <w:spacing w:after="0" w:line="240" w:lineRule="auto"/>
              <w:jc w:val="center"/>
              <w:rPr>
                <w:rFonts w:ascii="Times New Roman" w:hAnsi="Times New Roman"/>
                <w:color w:val="833C0B" w:themeColor="accent2" w:themeShade="80"/>
                <w:highlight w:val="green"/>
              </w:rPr>
            </w:pPr>
            <w:r w:rsidRPr="00800435">
              <w:rPr>
                <w:rFonts w:ascii="Times New Roman" w:hAnsi="Times New Roman"/>
              </w:rPr>
              <w:t>В-320</w:t>
            </w:r>
          </w:p>
        </w:tc>
        <w:tc>
          <w:tcPr>
            <w:tcW w:w="2551" w:type="dxa"/>
            <w:vAlign w:val="center"/>
          </w:tcPr>
          <w:p w:rsidR="00800435" w:rsidRPr="00556BA7" w:rsidRDefault="00800435" w:rsidP="00B937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6BA7">
              <w:rPr>
                <w:rFonts w:ascii="Times New Roman" w:hAnsi="Times New Roman"/>
              </w:rPr>
              <w:t>13307,8258;12702,9924</w:t>
            </w:r>
          </w:p>
          <w:p w:rsidR="00800435" w:rsidRPr="00556BA7" w:rsidRDefault="00800435" w:rsidP="00B937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34" w:type="dxa"/>
            <w:vAlign w:val="center"/>
          </w:tcPr>
          <w:p w:rsidR="00800435" w:rsidRPr="00556BA7" w:rsidRDefault="00800435" w:rsidP="00B9374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556BA7">
              <w:rPr>
                <w:rFonts w:ascii="Times New Roman" w:hAnsi="Times New Roman"/>
              </w:rPr>
              <w:t>вул.Сталеварів</w:t>
            </w:r>
            <w:proofErr w:type="spellEnd"/>
            <w:r w:rsidRPr="00556BA7">
              <w:rPr>
                <w:rFonts w:ascii="Times New Roman" w:hAnsi="Times New Roman"/>
              </w:rPr>
              <w:t>, 12</w:t>
            </w:r>
          </w:p>
          <w:p w:rsidR="00800435" w:rsidRPr="00556BA7" w:rsidRDefault="00800435" w:rsidP="00B9374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35" w:type="dxa"/>
            <w:noWrap/>
            <w:vAlign w:val="center"/>
          </w:tcPr>
          <w:p w:rsidR="00800435" w:rsidRPr="00556BA7" w:rsidRDefault="00800435" w:rsidP="00B93749">
            <w:pPr>
              <w:spacing w:after="0" w:line="240" w:lineRule="auto"/>
              <w:rPr>
                <w:rFonts w:ascii="Times New Roman" w:hAnsi="Times New Roman"/>
              </w:rPr>
            </w:pPr>
            <w:r w:rsidRPr="00556BA7">
              <w:rPr>
                <w:rFonts w:ascii="Times New Roman" w:hAnsi="Times New Roman"/>
              </w:rPr>
              <w:t>Збір склотари</w:t>
            </w:r>
          </w:p>
          <w:p w:rsidR="00800435" w:rsidRPr="00556BA7" w:rsidRDefault="00800435" w:rsidP="00B9374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8" w:type="dxa"/>
            <w:vAlign w:val="center"/>
          </w:tcPr>
          <w:p w:rsidR="00800435" w:rsidRPr="00556BA7" w:rsidRDefault="00800435" w:rsidP="00B937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6BA7">
              <w:rPr>
                <w:rFonts w:ascii="Times New Roman" w:hAnsi="Times New Roman"/>
              </w:rPr>
              <w:t>20</w:t>
            </w:r>
          </w:p>
        </w:tc>
        <w:tc>
          <w:tcPr>
            <w:tcW w:w="709" w:type="dxa"/>
            <w:noWrap/>
            <w:vAlign w:val="center"/>
          </w:tcPr>
          <w:p w:rsidR="00800435" w:rsidRPr="00556BA7" w:rsidRDefault="00800435" w:rsidP="00B937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6BA7">
              <w:rPr>
                <w:rFonts w:ascii="Times New Roman" w:hAnsi="Times New Roman"/>
              </w:rPr>
              <w:t>4;1</w:t>
            </w:r>
          </w:p>
          <w:p w:rsidR="00800435" w:rsidRPr="00556BA7" w:rsidRDefault="00800435" w:rsidP="00B937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B9374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B937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В-321</w:t>
            </w:r>
          </w:p>
        </w:tc>
        <w:tc>
          <w:tcPr>
            <w:tcW w:w="2551" w:type="dxa"/>
            <w:vAlign w:val="center"/>
            <w:hideMark/>
          </w:tcPr>
          <w:p w:rsidR="00800435" w:rsidRPr="00800435" w:rsidRDefault="00800435" w:rsidP="00B937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12919,324;13299,198</w:t>
            </w:r>
          </w:p>
        </w:tc>
        <w:tc>
          <w:tcPr>
            <w:tcW w:w="2234" w:type="dxa"/>
            <w:vAlign w:val="center"/>
            <w:hideMark/>
          </w:tcPr>
          <w:p w:rsidR="00800435" w:rsidRPr="00800435" w:rsidRDefault="00800435" w:rsidP="00B9374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800435">
              <w:rPr>
                <w:rFonts w:ascii="Times New Roman" w:hAnsi="Times New Roman"/>
              </w:rPr>
              <w:t>пр.Соборний</w:t>
            </w:r>
            <w:proofErr w:type="spellEnd"/>
            <w:r w:rsidRPr="00800435">
              <w:rPr>
                <w:rFonts w:ascii="Times New Roman" w:hAnsi="Times New Roman"/>
              </w:rPr>
              <w:t>,147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B93749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>товари)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B937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B937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2;1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B9374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B937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В-322</w:t>
            </w:r>
          </w:p>
        </w:tc>
        <w:tc>
          <w:tcPr>
            <w:tcW w:w="2551" w:type="dxa"/>
            <w:vAlign w:val="center"/>
            <w:hideMark/>
          </w:tcPr>
          <w:p w:rsidR="00800435" w:rsidRPr="00800435" w:rsidRDefault="00800435" w:rsidP="00B937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12921,894;13295,695</w:t>
            </w:r>
          </w:p>
        </w:tc>
        <w:tc>
          <w:tcPr>
            <w:tcW w:w="2234" w:type="dxa"/>
            <w:vAlign w:val="center"/>
            <w:hideMark/>
          </w:tcPr>
          <w:p w:rsidR="00800435" w:rsidRPr="00800435" w:rsidRDefault="00800435" w:rsidP="00B9374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800435">
              <w:rPr>
                <w:rFonts w:ascii="Times New Roman" w:hAnsi="Times New Roman"/>
              </w:rPr>
              <w:t>пр.Соборний</w:t>
            </w:r>
            <w:proofErr w:type="spellEnd"/>
            <w:r w:rsidRPr="00800435">
              <w:rPr>
                <w:rFonts w:ascii="Times New Roman" w:hAnsi="Times New Roman"/>
              </w:rPr>
              <w:t>,147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B93749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>товари)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B937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B937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2;1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B9374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B937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В-323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B937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E5B56">
              <w:rPr>
                <w:rFonts w:ascii="Times New Roman" w:hAnsi="Times New Roman"/>
                <w:color w:val="000000" w:themeColor="text1"/>
              </w:rPr>
              <w:t>12956,1544;13255,1842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B9374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пр.Соборний</w:t>
            </w:r>
            <w:proofErr w:type="spellEnd"/>
            <w:r w:rsidRPr="002968D9">
              <w:rPr>
                <w:rFonts w:ascii="Times New Roman" w:hAnsi="Times New Roman"/>
              </w:rPr>
              <w:t>,147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B93749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>товари)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B937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B937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2;1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B9374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B937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В-324</w:t>
            </w:r>
          </w:p>
        </w:tc>
        <w:tc>
          <w:tcPr>
            <w:tcW w:w="2551" w:type="dxa"/>
            <w:vAlign w:val="center"/>
            <w:hideMark/>
          </w:tcPr>
          <w:p w:rsidR="00800435" w:rsidRPr="005E5B56" w:rsidRDefault="00800435" w:rsidP="00B93749">
            <w:pPr>
              <w:spacing w:after="0" w:line="240" w:lineRule="auto"/>
              <w:jc w:val="center"/>
              <w:rPr>
                <w:rFonts w:ascii="Times New Roman" w:hAnsi="Times New Roman"/>
                <w:color w:val="833C0B" w:themeColor="accent2" w:themeShade="80"/>
              </w:rPr>
            </w:pPr>
            <w:r w:rsidRPr="00066833">
              <w:rPr>
                <w:rFonts w:ascii="Times New Roman" w:hAnsi="Times New Roman"/>
                <w:color w:val="000000" w:themeColor="text1"/>
              </w:rPr>
              <w:t>12962,9013;13246,3041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B9374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пр.Соборний</w:t>
            </w:r>
            <w:proofErr w:type="spellEnd"/>
            <w:r w:rsidRPr="002968D9">
              <w:rPr>
                <w:rFonts w:ascii="Times New Roman" w:hAnsi="Times New Roman"/>
              </w:rPr>
              <w:t>,147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B93749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>товари)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B93749">
            <w:pPr>
              <w:spacing w:after="0" w:line="240" w:lineRule="auto"/>
              <w:jc w:val="center"/>
              <w:rPr>
                <w:rFonts w:ascii="Times New Roman" w:hAnsi="Times New Roman"/>
                <w:strike/>
              </w:rPr>
            </w:pPr>
            <w:r w:rsidRPr="002968D9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B937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2;1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B9374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B937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В-325</w:t>
            </w:r>
          </w:p>
        </w:tc>
        <w:tc>
          <w:tcPr>
            <w:tcW w:w="2551" w:type="dxa"/>
            <w:vAlign w:val="center"/>
            <w:hideMark/>
          </w:tcPr>
          <w:p w:rsidR="00800435" w:rsidRPr="002968D9" w:rsidRDefault="00800435" w:rsidP="00B937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13377,2733; 14538,4751</w:t>
            </w:r>
          </w:p>
        </w:tc>
        <w:tc>
          <w:tcPr>
            <w:tcW w:w="2234" w:type="dxa"/>
            <w:vAlign w:val="center"/>
            <w:hideMark/>
          </w:tcPr>
          <w:p w:rsidR="00BD048F" w:rsidRDefault="00BD048F" w:rsidP="00B9374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00435" w:rsidRPr="002968D9" w:rsidRDefault="00800435" w:rsidP="00B93749">
            <w:pPr>
              <w:spacing w:after="0" w:line="240" w:lineRule="auto"/>
              <w:rPr>
                <w:rFonts w:ascii="Times New Roman" w:hAnsi="Times New Roman"/>
              </w:rPr>
            </w:pPr>
            <w:bookmarkStart w:id="0" w:name="_GoBack"/>
            <w:bookmarkEnd w:id="0"/>
            <w:proofErr w:type="spellStart"/>
            <w:r w:rsidRPr="002968D9">
              <w:rPr>
                <w:rFonts w:ascii="Times New Roman" w:hAnsi="Times New Roman"/>
              </w:rPr>
              <w:t>вул.Адм.Нахімова</w:t>
            </w:r>
            <w:proofErr w:type="spellEnd"/>
            <w:r w:rsidRPr="002968D9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  </w:t>
            </w:r>
            <w:r w:rsidRPr="002968D9">
              <w:rPr>
                <w:rFonts w:ascii="Times New Roman" w:hAnsi="Times New Roman"/>
              </w:rPr>
              <w:lastRenderedPageBreak/>
              <w:t>1-а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B93749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lastRenderedPageBreak/>
              <w:t xml:space="preserve">ТНС 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B93749">
            <w:pPr>
              <w:spacing w:after="0" w:line="240" w:lineRule="auto"/>
              <w:jc w:val="center"/>
              <w:rPr>
                <w:rFonts w:ascii="Times New Roman" w:hAnsi="Times New Roman"/>
                <w:strike/>
              </w:rPr>
            </w:pPr>
            <w:r w:rsidRPr="002968D9">
              <w:rPr>
                <w:rFonts w:ascii="Times New Roman" w:hAnsi="Times New Roman"/>
              </w:rPr>
              <w:t>21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B937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4;5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B9374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A2592B" w:rsidRDefault="00800435" w:rsidP="00B93749">
            <w:pPr>
              <w:spacing w:after="0" w:line="240" w:lineRule="auto"/>
              <w:jc w:val="center"/>
              <w:rPr>
                <w:rFonts w:ascii="Times New Roman" w:hAnsi="Times New Roman"/>
                <w:strike/>
              </w:rPr>
            </w:pPr>
            <w:r w:rsidRPr="00A2592B">
              <w:rPr>
                <w:rFonts w:ascii="Times New Roman" w:hAnsi="Times New Roman"/>
              </w:rPr>
              <w:t>В-326</w:t>
            </w:r>
          </w:p>
        </w:tc>
        <w:tc>
          <w:tcPr>
            <w:tcW w:w="2551" w:type="dxa"/>
            <w:vAlign w:val="center"/>
            <w:hideMark/>
          </w:tcPr>
          <w:p w:rsidR="00800435" w:rsidRPr="00A2592B" w:rsidRDefault="00800435" w:rsidP="00B93749">
            <w:pPr>
              <w:spacing w:after="0" w:line="240" w:lineRule="auto"/>
              <w:jc w:val="center"/>
              <w:rPr>
                <w:rFonts w:ascii="Times New Roman" w:hAnsi="Times New Roman"/>
                <w:strike/>
              </w:rPr>
            </w:pPr>
            <w:r w:rsidRPr="00A2592B">
              <w:rPr>
                <w:rFonts w:ascii="Times New Roman" w:hAnsi="Times New Roman"/>
              </w:rPr>
              <w:t>12889,9963;11271,1894</w:t>
            </w:r>
          </w:p>
        </w:tc>
        <w:tc>
          <w:tcPr>
            <w:tcW w:w="2234" w:type="dxa"/>
            <w:vAlign w:val="center"/>
            <w:hideMark/>
          </w:tcPr>
          <w:p w:rsidR="00800435" w:rsidRPr="00A2592B" w:rsidRDefault="00800435" w:rsidP="00B93749">
            <w:pPr>
              <w:spacing w:after="0" w:line="240" w:lineRule="auto"/>
              <w:rPr>
                <w:rFonts w:ascii="Times New Roman" w:hAnsi="Times New Roman"/>
                <w:strike/>
              </w:rPr>
            </w:pPr>
            <w:proofErr w:type="spellStart"/>
            <w:r w:rsidRPr="00A2592B">
              <w:rPr>
                <w:rFonts w:ascii="Times New Roman" w:hAnsi="Times New Roman"/>
              </w:rPr>
              <w:t>бул.Шевченка</w:t>
            </w:r>
            <w:proofErr w:type="spellEnd"/>
            <w:r w:rsidRPr="00A2592B">
              <w:rPr>
                <w:rFonts w:ascii="Times New Roman" w:hAnsi="Times New Roman"/>
              </w:rPr>
              <w:t xml:space="preserve">/ </w:t>
            </w:r>
            <w:proofErr w:type="spellStart"/>
            <w:r w:rsidRPr="00A2592B">
              <w:rPr>
                <w:rFonts w:ascii="Times New Roman" w:hAnsi="Times New Roman"/>
              </w:rPr>
              <w:t>вул.Нижня</w:t>
            </w:r>
            <w:proofErr w:type="spellEnd"/>
          </w:p>
        </w:tc>
        <w:tc>
          <w:tcPr>
            <w:tcW w:w="1735" w:type="dxa"/>
            <w:noWrap/>
            <w:vAlign w:val="center"/>
          </w:tcPr>
          <w:p w:rsidR="00800435" w:rsidRPr="00A2592B" w:rsidRDefault="00800435" w:rsidP="00B93749">
            <w:pPr>
              <w:spacing w:after="0" w:line="240" w:lineRule="auto"/>
              <w:rPr>
                <w:rFonts w:ascii="Times New Roman" w:hAnsi="Times New Roman"/>
                <w:strike/>
              </w:rPr>
            </w:pPr>
            <w:r w:rsidRPr="00A2592B">
              <w:rPr>
                <w:rFonts w:ascii="Times New Roman" w:hAnsi="Times New Roman"/>
              </w:rPr>
              <w:t xml:space="preserve">ТНС </w:t>
            </w:r>
          </w:p>
        </w:tc>
        <w:tc>
          <w:tcPr>
            <w:tcW w:w="708" w:type="dxa"/>
            <w:vAlign w:val="center"/>
          </w:tcPr>
          <w:p w:rsidR="00800435" w:rsidRPr="00A2592B" w:rsidRDefault="00800435" w:rsidP="00B93749">
            <w:pPr>
              <w:spacing w:after="0" w:line="240" w:lineRule="auto"/>
              <w:jc w:val="center"/>
              <w:rPr>
                <w:rFonts w:ascii="Times New Roman" w:hAnsi="Times New Roman"/>
                <w:strike/>
              </w:rPr>
            </w:pPr>
            <w:r w:rsidRPr="00A2592B">
              <w:rPr>
                <w:rFonts w:ascii="Times New Roman" w:hAnsi="Times New Roman"/>
              </w:rPr>
              <w:t>30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A2592B" w:rsidRDefault="00800435" w:rsidP="00B93749">
            <w:pPr>
              <w:spacing w:after="0" w:line="240" w:lineRule="auto"/>
              <w:jc w:val="center"/>
              <w:rPr>
                <w:rFonts w:ascii="Times New Roman" w:hAnsi="Times New Roman"/>
                <w:strike/>
              </w:rPr>
            </w:pPr>
            <w:r w:rsidRPr="00A2592B">
              <w:rPr>
                <w:rFonts w:ascii="Times New Roman" w:hAnsi="Times New Roman"/>
              </w:rPr>
              <w:t>4;5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B9374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B937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В-327</w:t>
            </w:r>
          </w:p>
        </w:tc>
        <w:tc>
          <w:tcPr>
            <w:tcW w:w="2551" w:type="dxa"/>
            <w:vAlign w:val="center"/>
            <w:hideMark/>
          </w:tcPr>
          <w:p w:rsidR="00800435" w:rsidRPr="00602771" w:rsidRDefault="00800435" w:rsidP="00B93749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833C0B" w:themeColor="accent2" w:themeShade="80"/>
              </w:rPr>
            </w:pPr>
            <w:r w:rsidRPr="002968D9">
              <w:rPr>
                <w:rFonts w:ascii="Times New Roman" w:hAnsi="Times New Roman"/>
              </w:rPr>
              <w:t>12895,7912;10775,8515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B9374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вул.Дунайська</w:t>
            </w:r>
            <w:proofErr w:type="spellEnd"/>
            <w:r w:rsidRPr="002968D9">
              <w:rPr>
                <w:rFonts w:ascii="Times New Roman" w:hAnsi="Times New Roman"/>
              </w:rPr>
              <w:t>,14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B93749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 xml:space="preserve">ТНС 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B937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30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B937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4;5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B9374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B937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В-328</w:t>
            </w:r>
          </w:p>
        </w:tc>
        <w:tc>
          <w:tcPr>
            <w:tcW w:w="2551" w:type="dxa"/>
            <w:vAlign w:val="center"/>
            <w:hideMark/>
          </w:tcPr>
          <w:p w:rsidR="00800435" w:rsidRPr="00194E9D" w:rsidRDefault="00800435" w:rsidP="00B9374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968D9">
              <w:rPr>
                <w:rFonts w:ascii="Times New Roman" w:hAnsi="Times New Roman"/>
              </w:rPr>
              <w:t>13166,4922;12968,1317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B9374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пр.Маяковського</w:t>
            </w:r>
            <w:proofErr w:type="spellEnd"/>
            <w:r w:rsidRPr="002968D9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2968D9">
              <w:rPr>
                <w:rFonts w:ascii="Times New Roman" w:hAnsi="Times New Roman"/>
              </w:rPr>
              <w:t>пр.Соборний</w:t>
            </w:r>
            <w:proofErr w:type="spellEnd"/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B93749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 xml:space="preserve">ТНС 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B937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12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B937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1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B9374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  <w:hideMark/>
          </w:tcPr>
          <w:p w:rsidR="00800435" w:rsidRPr="002968D9" w:rsidRDefault="00800435" w:rsidP="00B937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В-329</w:t>
            </w:r>
          </w:p>
        </w:tc>
        <w:tc>
          <w:tcPr>
            <w:tcW w:w="2551" w:type="dxa"/>
            <w:vAlign w:val="center"/>
            <w:hideMark/>
          </w:tcPr>
          <w:p w:rsidR="00800435" w:rsidRPr="005E5B56" w:rsidRDefault="00800435" w:rsidP="00B93749">
            <w:pPr>
              <w:spacing w:after="0" w:line="240" w:lineRule="auto"/>
              <w:jc w:val="center"/>
              <w:rPr>
                <w:rFonts w:ascii="Times New Roman" w:hAnsi="Times New Roman"/>
                <w:color w:val="833C0B" w:themeColor="accent2" w:themeShade="80"/>
              </w:rPr>
            </w:pPr>
            <w:r w:rsidRPr="002968D9">
              <w:rPr>
                <w:rFonts w:ascii="Times New Roman" w:hAnsi="Times New Roman"/>
              </w:rPr>
              <w:t>12719,4715;10954,7302</w:t>
            </w:r>
          </w:p>
        </w:tc>
        <w:tc>
          <w:tcPr>
            <w:tcW w:w="2234" w:type="dxa"/>
            <w:vAlign w:val="center"/>
            <w:hideMark/>
          </w:tcPr>
          <w:p w:rsidR="00800435" w:rsidRPr="002968D9" w:rsidRDefault="00800435" w:rsidP="00B9374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2968D9">
              <w:rPr>
                <w:rFonts w:ascii="Times New Roman" w:hAnsi="Times New Roman"/>
              </w:rPr>
              <w:t>вул.Дунайська</w:t>
            </w:r>
            <w:proofErr w:type="spellEnd"/>
            <w:r w:rsidRPr="002968D9">
              <w:rPr>
                <w:rFonts w:ascii="Times New Roman" w:hAnsi="Times New Roman"/>
              </w:rPr>
              <w:t>,14</w:t>
            </w:r>
          </w:p>
        </w:tc>
        <w:tc>
          <w:tcPr>
            <w:tcW w:w="1735" w:type="dxa"/>
            <w:noWrap/>
            <w:vAlign w:val="center"/>
          </w:tcPr>
          <w:p w:rsidR="00800435" w:rsidRPr="002968D9" w:rsidRDefault="00800435" w:rsidP="00B93749">
            <w:pPr>
              <w:spacing w:after="0" w:line="240" w:lineRule="auto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ТНС (</w:t>
            </w:r>
            <w:proofErr w:type="spellStart"/>
            <w:r w:rsidRPr="002968D9">
              <w:rPr>
                <w:rFonts w:ascii="Times New Roman" w:hAnsi="Times New Roman"/>
              </w:rPr>
              <w:t>прод</w:t>
            </w:r>
            <w:proofErr w:type="spellEnd"/>
            <w:r w:rsidRPr="002968D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2968D9">
              <w:rPr>
                <w:rFonts w:ascii="Times New Roman" w:hAnsi="Times New Roman"/>
              </w:rPr>
              <w:t>товари)</w:t>
            </w:r>
          </w:p>
        </w:tc>
        <w:tc>
          <w:tcPr>
            <w:tcW w:w="708" w:type="dxa"/>
            <w:vAlign w:val="center"/>
          </w:tcPr>
          <w:p w:rsidR="00800435" w:rsidRPr="002968D9" w:rsidRDefault="00800435" w:rsidP="00B937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21</w:t>
            </w:r>
          </w:p>
        </w:tc>
        <w:tc>
          <w:tcPr>
            <w:tcW w:w="709" w:type="dxa"/>
            <w:noWrap/>
            <w:vAlign w:val="center"/>
            <w:hideMark/>
          </w:tcPr>
          <w:p w:rsidR="00800435" w:rsidRPr="002968D9" w:rsidRDefault="00800435" w:rsidP="00B937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68D9">
              <w:rPr>
                <w:rFonts w:ascii="Times New Roman" w:hAnsi="Times New Roman"/>
              </w:rPr>
              <w:t>4;5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</w:tcPr>
          <w:p w:rsidR="00800435" w:rsidRPr="002968D9" w:rsidRDefault="00800435" w:rsidP="00B9374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</w:tcPr>
          <w:p w:rsidR="00800435" w:rsidRPr="00800435" w:rsidRDefault="00800435" w:rsidP="00316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В-330</w:t>
            </w:r>
          </w:p>
        </w:tc>
        <w:tc>
          <w:tcPr>
            <w:tcW w:w="2551" w:type="dxa"/>
            <w:vAlign w:val="center"/>
          </w:tcPr>
          <w:p w:rsidR="00800435" w:rsidRPr="00800435" w:rsidRDefault="00800435" w:rsidP="00316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12684,28;12283,027</w:t>
            </w:r>
          </w:p>
        </w:tc>
        <w:tc>
          <w:tcPr>
            <w:tcW w:w="2234" w:type="dxa"/>
            <w:vAlign w:val="center"/>
          </w:tcPr>
          <w:p w:rsidR="00800435" w:rsidRPr="00800435" w:rsidRDefault="00800435" w:rsidP="00B93749">
            <w:pPr>
              <w:spacing w:after="0" w:line="240" w:lineRule="auto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Вул. Сталеварів, 34</w:t>
            </w:r>
          </w:p>
        </w:tc>
        <w:tc>
          <w:tcPr>
            <w:tcW w:w="1735" w:type="dxa"/>
            <w:noWrap/>
            <w:vAlign w:val="center"/>
          </w:tcPr>
          <w:p w:rsidR="00800435" w:rsidRPr="00800435" w:rsidRDefault="00800435" w:rsidP="00B93749">
            <w:pPr>
              <w:spacing w:after="0" w:line="240" w:lineRule="auto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 xml:space="preserve">ТНС </w:t>
            </w:r>
          </w:p>
        </w:tc>
        <w:tc>
          <w:tcPr>
            <w:tcW w:w="708" w:type="dxa"/>
            <w:vAlign w:val="center"/>
          </w:tcPr>
          <w:p w:rsidR="00800435" w:rsidRPr="00800435" w:rsidRDefault="00800435" w:rsidP="00B937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29</w:t>
            </w:r>
          </w:p>
        </w:tc>
        <w:tc>
          <w:tcPr>
            <w:tcW w:w="709" w:type="dxa"/>
            <w:noWrap/>
            <w:vAlign w:val="center"/>
          </w:tcPr>
          <w:p w:rsidR="00800435" w:rsidRPr="00800435" w:rsidRDefault="0026302C" w:rsidP="00B9374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</w:tcPr>
          <w:p w:rsidR="00800435" w:rsidRPr="002968D9" w:rsidRDefault="00800435" w:rsidP="00316A70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</w:tcPr>
          <w:p w:rsidR="00800435" w:rsidRPr="00800435" w:rsidRDefault="00800435" w:rsidP="00316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В-331</w:t>
            </w:r>
          </w:p>
        </w:tc>
        <w:tc>
          <w:tcPr>
            <w:tcW w:w="2551" w:type="dxa"/>
            <w:vAlign w:val="center"/>
          </w:tcPr>
          <w:p w:rsidR="00800435" w:rsidRPr="00800435" w:rsidRDefault="00800435" w:rsidP="00316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12690,551;12275,725</w:t>
            </w:r>
          </w:p>
        </w:tc>
        <w:tc>
          <w:tcPr>
            <w:tcW w:w="2234" w:type="dxa"/>
            <w:vAlign w:val="center"/>
          </w:tcPr>
          <w:p w:rsidR="00800435" w:rsidRPr="00800435" w:rsidRDefault="00800435" w:rsidP="00316A70">
            <w:pPr>
              <w:spacing w:after="0" w:line="240" w:lineRule="auto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Вул. Сталеварів, 34</w:t>
            </w:r>
          </w:p>
        </w:tc>
        <w:tc>
          <w:tcPr>
            <w:tcW w:w="1735" w:type="dxa"/>
            <w:noWrap/>
            <w:vAlign w:val="center"/>
          </w:tcPr>
          <w:p w:rsidR="00800435" w:rsidRPr="00800435" w:rsidRDefault="00800435" w:rsidP="00316A70">
            <w:pPr>
              <w:spacing w:after="0" w:line="240" w:lineRule="auto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 xml:space="preserve">ТНС </w:t>
            </w:r>
          </w:p>
        </w:tc>
        <w:tc>
          <w:tcPr>
            <w:tcW w:w="708" w:type="dxa"/>
            <w:vAlign w:val="center"/>
          </w:tcPr>
          <w:p w:rsidR="00800435" w:rsidRPr="00800435" w:rsidRDefault="00800435" w:rsidP="00316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29</w:t>
            </w:r>
          </w:p>
        </w:tc>
        <w:tc>
          <w:tcPr>
            <w:tcW w:w="709" w:type="dxa"/>
            <w:noWrap/>
            <w:vAlign w:val="center"/>
          </w:tcPr>
          <w:p w:rsidR="00800435" w:rsidRPr="00800435" w:rsidRDefault="0026302C" w:rsidP="00316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</w:tcPr>
          <w:p w:rsidR="00800435" w:rsidRPr="002968D9" w:rsidRDefault="00800435" w:rsidP="00316A70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</w:tcPr>
          <w:p w:rsidR="00800435" w:rsidRPr="00800435" w:rsidRDefault="00800435" w:rsidP="00316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В-332</w:t>
            </w:r>
          </w:p>
        </w:tc>
        <w:tc>
          <w:tcPr>
            <w:tcW w:w="2551" w:type="dxa"/>
            <w:vAlign w:val="center"/>
          </w:tcPr>
          <w:p w:rsidR="00800435" w:rsidRPr="00800435" w:rsidRDefault="00800435" w:rsidP="00316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12694,44;12270,883</w:t>
            </w:r>
          </w:p>
        </w:tc>
        <w:tc>
          <w:tcPr>
            <w:tcW w:w="2234" w:type="dxa"/>
            <w:vAlign w:val="center"/>
          </w:tcPr>
          <w:p w:rsidR="00800435" w:rsidRPr="00800435" w:rsidRDefault="00800435" w:rsidP="00316A70">
            <w:pPr>
              <w:spacing w:after="0" w:line="240" w:lineRule="auto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Вул. Сталеварів, 34</w:t>
            </w:r>
          </w:p>
        </w:tc>
        <w:tc>
          <w:tcPr>
            <w:tcW w:w="1735" w:type="dxa"/>
            <w:noWrap/>
            <w:vAlign w:val="center"/>
          </w:tcPr>
          <w:p w:rsidR="00800435" w:rsidRPr="00800435" w:rsidRDefault="00800435" w:rsidP="00316A70">
            <w:pPr>
              <w:spacing w:after="0" w:line="240" w:lineRule="auto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 xml:space="preserve">ТНС </w:t>
            </w:r>
          </w:p>
        </w:tc>
        <w:tc>
          <w:tcPr>
            <w:tcW w:w="708" w:type="dxa"/>
            <w:vAlign w:val="center"/>
          </w:tcPr>
          <w:p w:rsidR="00800435" w:rsidRPr="00800435" w:rsidRDefault="00800435" w:rsidP="00316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22</w:t>
            </w:r>
          </w:p>
        </w:tc>
        <w:tc>
          <w:tcPr>
            <w:tcW w:w="709" w:type="dxa"/>
            <w:noWrap/>
            <w:vAlign w:val="center"/>
          </w:tcPr>
          <w:p w:rsidR="00800435" w:rsidRPr="00800435" w:rsidRDefault="0026302C" w:rsidP="00316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</w:tcPr>
          <w:p w:rsidR="00800435" w:rsidRPr="002968D9" w:rsidRDefault="00800435" w:rsidP="00316A70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</w:tcPr>
          <w:p w:rsidR="00800435" w:rsidRPr="00800435" w:rsidRDefault="00800435" w:rsidP="00316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В-333</w:t>
            </w:r>
          </w:p>
        </w:tc>
        <w:tc>
          <w:tcPr>
            <w:tcW w:w="2551" w:type="dxa"/>
            <w:vAlign w:val="center"/>
          </w:tcPr>
          <w:p w:rsidR="00800435" w:rsidRPr="00800435" w:rsidRDefault="00800435" w:rsidP="00316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12697,536;12270,089</w:t>
            </w:r>
          </w:p>
        </w:tc>
        <w:tc>
          <w:tcPr>
            <w:tcW w:w="2234" w:type="dxa"/>
            <w:vAlign w:val="center"/>
          </w:tcPr>
          <w:p w:rsidR="00800435" w:rsidRPr="00800435" w:rsidRDefault="00800435" w:rsidP="00316A70">
            <w:pPr>
              <w:spacing w:after="0" w:line="240" w:lineRule="auto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Вул. Сталеварів, 34</w:t>
            </w:r>
          </w:p>
        </w:tc>
        <w:tc>
          <w:tcPr>
            <w:tcW w:w="1735" w:type="dxa"/>
            <w:noWrap/>
            <w:vAlign w:val="center"/>
          </w:tcPr>
          <w:p w:rsidR="00800435" w:rsidRPr="00800435" w:rsidRDefault="00800435" w:rsidP="00316A70">
            <w:pPr>
              <w:spacing w:after="0" w:line="240" w:lineRule="auto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 xml:space="preserve">ТНС </w:t>
            </w:r>
          </w:p>
        </w:tc>
        <w:tc>
          <w:tcPr>
            <w:tcW w:w="708" w:type="dxa"/>
            <w:vAlign w:val="center"/>
          </w:tcPr>
          <w:p w:rsidR="00800435" w:rsidRPr="00800435" w:rsidRDefault="00800435" w:rsidP="00316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13</w:t>
            </w:r>
          </w:p>
        </w:tc>
        <w:tc>
          <w:tcPr>
            <w:tcW w:w="709" w:type="dxa"/>
            <w:noWrap/>
            <w:vAlign w:val="center"/>
          </w:tcPr>
          <w:p w:rsidR="00800435" w:rsidRPr="00800435" w:rsidRDefault="0026302C" w:rsidP="00316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</w:tcPr>
          <w:p w:rsidR="00800435" w:rsidRPr="002968D9" w:rsidRDefault="00800435" w:rsidP="00316A70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</w:tcPr>
          <w:p w:rsidR="00800435" w:rsidRPr="00800435" w:rsidRDefault="00800435" w:rsidP="00316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В-334</w:t>
            </w:r>
          </w:p>
        </w:tc>
        <w:tc>
          <w:tcPr>
            <w:tcW w:w="2551" w:type="dxa"/>
            <w:vAlign w:val="center"/>
          </w:tcPr>
          <w:p w:rsidR="00800435" w:rsidRPr="00800435" w:rsidRDefault="00800435" w:rsidP="00316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12700,552;12265,803</w:t>
            </w:r>
          </w:p>
        </w:tc>
        <w:tc>
          <w:tcPr>
            <w:tcW w:w="2234" w:type="dxa"/>
            <w:vAlign w:val="center"/>
          </w:tcPr>
          <w:p w:rsidR="00800435" w:rsidRPr="00800435" w:rsidRDefault="00800435" w:rsidP="00316A70">
            <w:pPr>
              <w:spacing w:after="0" w:line="240" w:lineRule="auto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Вул. Сталеварів, 34</w:t>
            </w:r>
          </w:p>
        </w:tc>
        <w:tc>
          <w:tcPr>
            <w:tcW w:w="1735" w:type="dxa"/>
            <w:noWrap/>
            <w:vAlign w:val="center"/>
          </w:tcPr>
          <w:p w:rsidR="00800435" w:rsidRPr="00800435" w:rsidRDefault="00800435" w:rsidP="00316A70">
            <w:pPr>
              <w:spacing w:after="0" w:line="240" w:lineRule="auto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 xml:space="preserve">ТНС </w:t>
            </w:r>
          </w:p>
        </w:tc>
        <w:tc>
          <w:tcPr>
            <w:tcW w:w="708" w:type="dxa"/>
            <w:vAlign w:val="center"/>
          </w:tcPr>
          <w:p w:rsidR="00800435" w:rsidRPr="00800435" w:rsidRDefault="00800435" w:rsidP="00316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13</w:t>
            </w:r>
          </w:p>
        </w:tc>
        <w:tc>
          <w:tcPr>
            <w:tcW w:w="709" w:type="dxa"/>
            <w:noWrap/>
            <w:vAlign w:val="center"/>
          </w:tcPr>
          <w:p w:rsidR="00800435" w:rsidRPr="00800435" w:rsidRDefault="0026302C" w:rsidP="00316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</w:tcPr>
          <w:p w:rsidR="00800435" w:rsidRPr="002968D9" w:rsidRDefault="00800435" w:rsidP="00316A70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</w:tcPr>
          <w:p w:rsidR="00800435" w:rsidRPr="00800435" w:rsidRDefault="00800435" w:rsidP="00316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В-335</w:t>
            </w:r>
          </w:p>
        </w:tc>
        <w:tc>
          <w:tcPr>
            <w:tcW w:w="2551" w:type="dxa"/>
            <w:vAlign w:val="center"/>
          </w:tcPr>
          <w:p w:rsidR="00800435" w:rsidRPr="00800435" w:rsidRDefault="00800435" w:rsidP="00316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12705,315;12258,342</w:t>
            </w:r>
          </w:p>
        </w:tc>
        <w:tc>
          <w:tcPr>
            <w:tcW w:w="2234" w:type="dxa"/>
            <w:vAlign w:val="center"/>
          </w:tcPr>
          <w:p w:rsidR="00800435" w:rsidRPr="00800435" w:rsidRDefault="00800435" w:rsidP="00316A70">
            <w:pPr>
              <w:spacing w:after="0" w:line="240" w:lineRule="auto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Вул. Сталеварів, 34</w:t>
            </w:r>
          </w:p>
        </w:tc>
        <w:tc>
          <w:tcPr>
            <w:tcW w:w="1735" w:type="dxa"/>
            <w:noWrap/>
            <w:vAlign w:val="center"/>
          </w:tcPr>
          <w:p w:rsidR="00800435" w:rsidRPr="00800435" w:rsidRDefault="00800435" w:rsidP="00316A70">
            <w:pPr>
              <w:spacing w:after="0" w:line="240" w:lineRule="auto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 xml:space="preserve">ТНС </w:t>
            </w:r>
          </w:p>
        </w:tc>
        <w:tc>
          <w:tcPr>
            <w:tcW w:w="708" w:type="dxa"/>
            <w:vAlign w:val="center"/>
          </w:tcPr>
          <w:p w:rsidR="00800435" w:rsidRPr="00800435" w:rsidRDefault="00800435" w:rsidP="00316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noWrap/>
            <w:vAlign w:val="center"/>
          </w:tcPr>
          <w:p w:rsidR="00800435" w:rsidRPr="00800435" w:rsidRDefault="0026302C" w:rsidP="00316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</w:tcPr>
          <w:p w:rsidR="00800435" w:rsidRPr="002968D9" w:rsidRDefault="00800435" w:rsidP="00316A70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</w:tcPr>
          <w:p w:rsidR="00800435" w:rsidRPr="00800435" w:rsidRDefault="00800435" w:rsidP="00316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В-336</w:t>
            </w:r>
          </w:p>
        </w:tc>
        <w:tc>
          <w:tcPr>
            <w:tcW w:w="2551" w:type="dxa"/>
            <w:vAlign w:val="center"/>
          </w:tcPr>
          <w:p w:rsidR="00800435" w:rsidRPr="00800435" w:rsidRDefault="00800435" w:rsidP="00316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12707,061;12255,484</w:t>
            </w:r>
          </w:p>
        </w:tc>
        <w:tc>
          <w:tcPr>
            <w:tcW w:w="2234" w:type="dxa"/>
            <w:vAlign w:val="center"/>
          </w:tcPr>
          <w:p w:rsidR="00800435" w:rsidRPr="00800435" w:rsidRDefault="00800435" w:rsidP="00316A70">
            <w:pPr>
              <w:spacing w:after="0" w:line="240" w:lineRule="auto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Вул. Сталеварів, 34</w:t>
            </w:r>
          </w:p>
        </w:tc>
        <w:tc>
          <w:tcPr>
            <w:tcW w:w="1735" w:type="dxa"/>
            <w:noWrap/>
            <w:vAlign w:val="center"/>
          </w:tcPr>
          <w:p w:rsidR="00800435" w:rsidRPr="00800435" w:rsidRDefault="00800435" w:rsidP="00316A70">
            <w:pPr>
              <w:spacing w:after="0" w:line="240" w:lineRule="auto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 xml:space="preserve">ТНС </w:t>
            </w:r>
          </w:p>
        </w:tc>
        <w:tc>
          <w:tcPr>
            <w:tcW w:w="708" w:type="dxa"/>
            <w:vAlign w:val="center"/>
          </w:tcPr>
          <w:p w:rsidR="00800435" w:rsidRPr="00800435" w:rsidRDefault="00800435" w:rsidP="00316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24</w:t>
            </w:r>
          </w:p>
        </w:tc>
        <w:tc>
          <w:tcPr>
            <w:tcW w:w="709" w:type="dxa"/>
            <w:noWrap/>
            <w:vAlign w:val="center"/>
          </w:tcPr>
          <w:p w:rsidR="00800435" w:rsidRPr="00800435" w:rsidRDefault="0026302C" w:rsidP="00316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</w:tcPr>
          <w:p w:rsidR="00800435" w:rsidRPr="002968D9" w:rsidRDefault="00800435" w:rsidP="00316A70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</w:tcPr>
          <w:p w:rsidR="00800435" w:rsidRPr="00800435" w:rsidRDefault="00800435" w:rsidP="00316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В-337</w:t>
            </w:r>
          </w:p>
        </w:tc>
        <w:tc>
          <w:tcPr>
            <w:tcW w:w="2551" w:type="dxa"/>
            <w:vAlign w:val="center"/>
          </w:tcPr>
          <w:p w:rsidR="00800435" w:rsidRPr="00800435" w:rsidRDefault="00800435" w:rsidP="00316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12711,05;12250,325</w:t>
            </w:r>
          </w:p>
        </w:tc>
        <w:tc>
          <w:tcPr>
            <w:tcW w:w="2234" w:type="dxa"/>
            <w:vAlign w:val="center"/>
          </w:tcPr>
          <w:p w:rsidR="00800435" w:rsidRPr="00800435" w:rsidRDefault="00800435" w:rsidP="00316A70">
            <w:pPr>
              <w:spacing w:after="0" w:line="240" w:lineRule="auto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Вул. Сталеварів, 34</w:t>
            </w:r>
          </w:p>
        </w:tc>
        <w:tc>
          <w:tcPr>
            <w:tcW w:w="1735" w:type="dxa"/>
            <w:noWrap/>
            <w:vAlign w:val="center"/>
          </w:tcPr>
          <w:p w:rsidR="00800435" w:rsidRPr="00800435" w:rsidRDefault="00800435" w:rsidP="00316A70">
            <w:pPr>
              <w:spacing w:after="0" w:line="240" w:lineRule="auto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 xml:space="preserve">ТНС </w:t>
            </w:r>
          </w:p>
        </w:tc>
        <w:tc>
          <w:tcPr>
            <w:tcW w:w="708" w:type="dxa"/>
            <w:vAlign w:val="center"/>
          </w:tcPr>
          <w:p w:rsidR="00800435" w:rsidRPr="00800435" w:rsidRDefault="00800435" w:rsidP="00316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24</w:t>
            </w:r>
          </w:p>
        </w:tc>
        <w:tc>
          <w:tcPr>
            <w:tcW w:w="709" w:type="dxa"/>
            <w:noWrap/>
            <w:vAlign w:val="center"/>
          </w:tcPr>
          <w:p w:rsidR="00800435" w:rsidRPr="00800435" w:rsidRDefault="0026302C" w:rsidP="00316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</w:tcPr>
          <w:p w:rsidR="00800435" w:rsidRPr="002968D9" w:rsidRDefault="00800435" w:rsidP="00316A70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</w:tcPr>
          <w:p w:rsidR="00800435" w:rsidRPr="00800435" w:rsidRDefault="00800435" w:rsidP="00316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В-338</w:t>
            </w:r>
          </w:p>
        </w:tc>
        <w:tc>
          <w:tcPr>
            <w:tcW w:w="2551" w:type="dxa"/>
            <w:vAlign w:val="center"/>
          </w:tcPr>
          <w:p w:rsidR="00800435" w:rsidRPr="00800435" w:rsidRDefault="00800435" w:rsidP="00316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12716,478;12243,773</w:t>
            </w:r>
          </w:p>
        </w:tc>
        <w:tc>
          <w:tcPr>
            <w:tcW w:w="2234" w:type="dxa"/>
            <w:vAlign w:val="center"/>
          </w:tcPr>
          <w:p w:rsidR="00800435" w:rsidRPr="00800435" w:rsidRDefault="00800435" w:rsidP="00316A70">
            <w:pPr>
              <w:spacing w:after="0" w:line="240" w:lineRule="auto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Вул. Сталеварів, 34</w:t>
            </w:r>
          </w:p>
        </w:tc>
        <w:tc>
          <w:tcPr>
            <w:tcW w:w="1735" w:type="dxa"/>
            <w:noWrap/>
            <w:vAlign w:val="center"/>
          </w:tcPr>
          <w:p w:rsidR="00800435" w:rsidRPr="00800435" w:rsidRDefault="00800435" w:rsidP="00316A70">
            <w:pPr>
              <w:spacing w:after="0" w:line="240" w:lineRule="auto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 xml:space="preserve">ТНС </w:t>
            </w:r>
          </w:p>
        </w:tc>
        <w:tc>
          <w:tcPr>
            <w:tcW w:w="708" w:type="dxa"/>
            <w:vAlign w:val="center"/>
          </w:tcPr>
          <w:p w:rsidR="00800435" w:rsidRPr="00800435" w:rsidRDefault="00800435" w:rsidP="00316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29</w:t>
            </w:r>
          </w:p>
        </w:tc>
        <w:tc>
          <w:tcPr>
            <w:tcW w:w="709" w:type="dxa"/>
            <w:noWrap/>
            <w:vAlign w:val="center"/>
          </w:tcPr>
          <w:p w:rsidR="00800435" w:rsidRPr="00800435" w:rsidRDefault="0026302C" w:rsidP="00316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</w:tcPr>
          <w:p w:rsidR="00800435" w:rsidRPr="002968D9" w:rsidRDefault="00800435" w:rsidP="00316A70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</w:tcPr>
          <w:p w:rsidR="00800435" w:rsidRPr="00800435" w:rsidRDefault="00B53935" w:rsidP="00316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В-339</w:t>
            </w:r>
          </w:p>
        </w:tc>
        <w:tc>
          <w:tcPr>
            <w:tcW w:w="2551" w:type="dxa"/>
            <w:vAlign w:val="center"/>
          </w:tcPr>
          <w:p w:rsidR="00800435" w:rsidRPr="00800435" w:rsidRDefault="00800435" w:rsidP="00316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12719,547;12240,069</w:t>
            </w:r>
          </w:p>
        </w:tc>
        <w:tc>
          <w:tcPr>
            <w:tcW w:w="2234" w:type="dxa"/>
            <w:vAlign w:val="center"/>
          </w:tcPr>
          <w:p w:rsidR="00800435" w:rsidRPr="00800435" w:rsidRDefault="00800435" w:rsidP="00316A70">
            <w:pPr>
              <w:spacing w:after="0" w:line="240" w:lineRule="auto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Вул. Сталеварів, 34</w:t>
            </w:r>
          </w:p>
        </w:tc>
        <w:tc>
          <w:tcPr>
            <w:tcW w:w="1735" w:type="dxa"/>
            <w:noWrap/>
            <w:vAlign w:val="center"/>
          </w:tcPr>
          <w:p w:rsidR="00800435" w:rsidRPr="00800435" w:rsidRDefault="00800435" w:rsidP="00316A70">
            <w:pPr>
              <w:spacing w:after="0" w:line="240" w:lineRule="auto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 xml:space="preserve">ТНС </w:t>
            </w:r>
          </w:p>
        </w:tc>
        <w:tc>
          <w:tcPr>
            <w:tcW w:w="708" w:type="dxa"/>
            <w:vAlign w:val="center"/>
          </w:tcPr>
          <w:p w:rsidR="00800435" w:rsidRPr="00800435" w:rsidRDefault="00800435" w:rsidP="00316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29</w:t>
            </w:r>
          </w:p>
        </w:tc>
        <w:tc>
          <w:tcPr>
            <w:tcW w:w="709" w:type="dxa"/>
            <w:noWrap/>
            <w:vAlign w:val="center"/>
          </w:tcPr>
          <w:p w:rsidR="00800435" w:rsidRPr="00800435" w:rsidRDefault="0026302C" w:rsidP="00316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</w:tcPr>
          <w:p w:rsidR="00800435" w:rsidRPr="002968D9" w:rsidRDefault="00800435" w:rsidP="00316A70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</w:tcPr>
          <w:p w:rsidR="00800435" w:rsidRPr="00800435" w:rsidRDefault="00B53935" w:rsidP="00316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В-340</w:t>
            </w:r>
          </w:p>
        </w:tc>
        <w:tc>
          <w:tcPr>
            <w:tcW w:w="2551" w:type="dxa"/>
            <w:vAlign w:val="center"/>
          </w:tcPr>
          <w:p w:rsidR="00800435" w:rsidRPr="00800435" w:rsidRDefault="00800435" w:rsidP="00316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12723,992;12234,036</w:t>
            </w:r>
          </w:p>
        </w:tc>
        <w:tc>
          <w:tcPr>
            <w:tcW w:w="2234" w:type="dxa"/>
            <w:vAlign w:val="center"/>
          </w:tcPr>
          <w:p w:rsidR="00800435" w:rsidRPr="00800435" w:rsidRDefault="00800435" w:rsidP="00316A70">
            <w:pPr>
              <w:spacing w:after="0" w:line="240" w:lineRule="auto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Вул. Сталеварів, 34</w:t>
            </w:r>
          </w:p>
        </w:tc>
        <w:tc>
          <w:tcPr>
            <w:tcW w:w="1735" w:type="dxa"/>
            <w:noWrap/>
            <w:vAlign w:val="center"/>
          </w:tcPr>
          <w:p w:rsidR="00800435" w:rsidRPr="00800435" w:rsidRDefault="00800435" w:rsidP="00316A70">
            <w:pPr>
              <w:spacing w:after="0" w:line="240" w:lineRule="auto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 xml:space="preserve">ТНС </w:t>
            </w:r>
          </w:p>
        </w:tc>
        <w:tc>
          <w:tcPr>
            <w:tcW w:w="708" w:type="dxa"/>
            <w:vAlign w:val="center"/>
          </w:tcPr>
          <w:p w:rsidR="00800435" w:rsidRPr="00800435" w:rsidRDefault="00800435" w:rsidP="00316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29</w:t>
            </w:r>
          </w:p>
        </w:tc>
        <w:tc>
          <w:tcPr>
            <w:tcW w:w="709" w:type="dxa"/>
            <w:noWrap/>
            <w:vAlign w:val="center"/>
          </w:tcPr>
          <w:p w:rsidR="00800435" w:rsidRPr="00800435" w:rsidRDefault="0026302C" w:rsidP="00316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800435" w:rsidRPr="002968D9" w:rsidTr="00677247">
        <w:trPr>
          <w:trHeight w:val="397"/>
        </w:trPr>
        <w:tc>
          <w:tcPr>
            <w:tcW w:w="709" w:type="dxa"/>
            <w:noWrap/>
            <w:vAlign w:val="center"/>
          </w:tcPr>
          <w:p w:rsidR="00800435" w:rsidRPr="002968D9" w:rsidRDefault="00800435" w:rsidP="00316A70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</w:tcPr>
          <w:p w:rsidR="00800435" w:rsidRPr="00800435" w:rsidRDefault="00B53935" w:rsidP="00316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В-341</w:t>
            </w:r>
          </w:p>
        </w:tc>
        <w:tc>
          <w:tcPr>
            <w:tcW w:w="2551" w:type="dxa"/>
            <w:vAlign w:val="center"/>
          </w:tcPr>
          <w:p w:rsidR="00800435" w:rsidRPr="00800435" w:rsidRDefault="00800435" w:rsidP="00316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12726,744;12230,861</w:t>
            </w:r>
          </w:p>
        </w:tc>
        <w:tc>
          <w:tcPr>
            <w:tcW w:w="2234" w:type="dxa"/>
            <w:vAlign w:val="center"/>
          </w:tcPr>
          <w:p w:rsidR="00800435" w:rsidRPr="00800435" w:rsidRDefault="00800435" w:rsidP="00316A70">
            <w:pPr>
              <w:spacing w:after="0" w:line="240" w:lineRule="auto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Вул. Сталеварів, 34</w:t>
            </w:r>
          </w:p>
        </w:tc>
        <w:tc>
          <w:tcPr>
            <w:tcW w:w="1735" w:type="dxa"/>
            <w:noWrap/>
            <w:vAlign w:val="center"/>
          </w:tcPr>
          <w:p w:rsidR="00800435" w:rsidRPr="00800435" w:rsidRDefault="00800435" w:rsidP="00316A70">
            <w:pPr>
              <w:spacing w:after="0" w:line="240" w:lineRule="auto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 xml:space="preserve">ТНС </w:t>
            </w:r>
          </w:p>
        </w:tc>
        <w:tc>
          <w:tcPr>
            <w:tcW w:w="708" w:type="dxa"/>
            <w:vAlign w:val="center"/>
          </w:tcPr>
          <w:p w:rsidR="00800435" w:rsidRPr="00800435" w:rsidRDefault="00800435" w:rsidP="00316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0435">
              <w:rPr>
                <w:rFonts w:ascii="Times New Roman" w:hAnsi="Times New Roman"/>
              </w:rPr>
              <w:t>19</w:t>
            </w:r>
          </w:p>
        </w:tc>
        <w:tc>
          <w:tcPr>
            <w:tcW w:w="709" w:type="dxa"/>
            <w:noWrap/>
            <w:vAlign w:val="center"/>
          </w:tcPr>
          <w:p w:rsidR="00800435" w:rsidRPr="00800435" w:rsidRDefault="0026302C" w:rsidP="00316A7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095B5E" w:rsidRPr="002968D9" w:rsidTr="00677247">
        <w:trPr>
          <w:trHeight w:val="397"/>
        </w:trPr>
        <w:tc>
          <w:tcPr>
            <w:tcW w:w="709" w:type="dxa"/>
            <w:noWrap/>
            <w:vAlign w:val="center"/>
          </w:tcPr>
          <w:p w:rsidR="00095B5E" w:rsidRPr="002968D9" w:rsidRDefault="00095B5E" w:rsidP="00095B5E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</w:tcPr>
          <w:p w:rsidR="00095B5E" w:rsidRPr="00095B5E" w:rsidRDefault="00B53935" w:rsidP="00095B5E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В-342</w:t>
            </w:r>
          </w:p>
        </w:tc>
        <w:tc>
          <w:tcPr>
            <w:tcW w:w="2551" w:type="dxa"/>
            <w:vAlign w:val="center"/>
          </w:tcPr>
          <w:p w:rsidR="00095B5E" w:rsidRPr="00095B5E" w:rsidRDefault="00095B5E" w:rsidP="00095B5E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095B5E">
              <w:rPr>
                <w:rFonts w:ascii="Times New Roman" w:hAnsi="Times New Roman"/>
                <w:lang w:val="ru-RU"/>
              </w:rPr>
              <w:t>13228,045;13016,078</w:t>
            </w:r>
          </w:p>
        </w:tc>
        <w:tc>
          <w:tcPr>
            <w:tcW w:w="2234" w:type="dxa"/>
            <w:vAlign w:val="center"/>
          </w:tcPr>
          <w:p w:rsidR="00095B5E" w:rsidRPr="00095B5E" w:rsidRDefault="00095B5E" w:rsidP="00095B5E">
            <w:pPr>
              <w:spacing w:after="0" w:line="240" w:lineRule="auto"/>
              <w:rPr>
                <w:rFonts w:ascii="Times New Roman" w:hAnsi="Times New Roman"/>
              </w:rPr>
            </w:pPr>
            <w:r w:rsidRPr="00095B5E">
              <w:rPr>
                <w:rFonts w:ascii="Times New Roman" w:hAnsi="Times New Roman"/>
              </w:rPr>
              <w:t>пл. Маяковського</w:t>
            </w:r>
          </w:p>
        </w:tc>
        <w:tc>
          <w:tcPr>
            <w:tcW w:w="1735" w:type="dxa"/>
            <w:noWrap/>
            <w:vAlign w:val="center"/>
          </w:tcPr>
          <w:p w:rsidR="00095B5E" w:rsidRPr="00095B5E" w:rsidRDefault="00095B5E" w:rsidP="00095B5E">
            <w:pPr>
              <w:spacing w:after="0" w:line="240" w:lineRule="auto"/>
              <w:rPr>
                <w:rFonts w:ascii="Times New Roman" w:hAnsi="Times New Roman"/>
              </w:rPr>
            </w:pPr>
            <w:r w:rsidRPr="00095B5E">
              <w:rPr>
                <w:rFonts w:ascii="Times New Roman" w:hAnsi="Times New Roman"/>
              </w:rPr>
              <w:t>ТНС</w:t>
            </w:r>
          </w:p>
        </w:tc>
        <w:tc>
          <w:tcPr>
            <w:tcW w:w="708" w:type="dxa"/>
            <w:vAlign w:val="center"/>
          </w:tcPr>
          <w:p w:rsidR="00095B5E" w:rsidRPr="00095B5E" w:rsidRDefault="006A44F8" w:rsidP="00095B5E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15</w:t>
            </w:r>
          </w:p>
        </w:tc>
        <w:tc>
          <w:tcPr>
            <w:tcW w:w="709" w:type="dxa"/>
            <w:noWrap/>
            <w:vAlign w:val="center"/>
          </w:tcPr>
          <w:p w:rsidR="00095B5E" w:rsidRPr="00095B5E" w:rsidRDefault="00095B5E" w:rsidP="00095B5E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095B5E">
              <w:rPr>
                <w:rFonts w:ascii="Times New Roman" w:hAnsi="Times New Roman"/>
                <w:lang w:val="ru-RU"/>
              </w:rPr>
              <w:t>1</w:t>
            </w:r>
          </w:p>
        </w:tc>
      </w:tr>
      <w:tr w:rsidR="00095B5E" w:rsidRPr="002968D9" w:rsidTr="00677247">
        <w:trPr>
          <w:trHeight w:val="397"/>
        </w:trPr>
        <w:tc>
          <w:tcPr>
            <w:tcW w:w="709" w:type="dxa"/>
            <w:noWrap/>
            <w:vAlign w:val="center"/>
          </w:tcPr>
          <w:p w:rsidR="00095B5E" w:rsidRPr="002968D9" w:rsidRDefault="00095B5E" w:rsidP="00095B5E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</w:tcPr>
          <w:p w:rsidR="00095B5E" w:rsidRPr="00095B5E" w:rsidRDefault="00B53935" w:rsidP="00095B5E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В-343</w:t>
            </w:r>
          </w:p>
        </w:tc>
        <w:tc>
          <w:tcPr>
            <w:tcW w:w="2551" w:type="dxa"/>
            <w:vAlign w:val="center"/>
          </w:tcPr>
          <w:p w:rsidR="00095B5E" w:rsidRPr="00095B5E" w:rsidRDefault="00095B5E" w:rsidP="00095B5E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095B5E">
              <w:rPr>
                <w:rFonts w:ascii="Times New Roman" w:hAnsi="Times New Roman"/>
                <w:lang w:val="ru-RU"/>
              </w:rPr>
              <w:t>13224,976;13013,644</w:t>
            </w:r>
          </w:p>
        </w:tc>
        <w:tc>
          <w:tcPr>
            <w:tcW w:w="2234" w:type="dxa"/>
            <w:vAlign w:val="center"/>
          </w:tcPr>
          <w:p w:rsidR="00095B5E" w:rsidRPr="00095B5E" w:rsidRDefault="00095B5E" w:rsidP="00095B5E">
            <w:pPr>
              <w:spacing w:after="0" w:line="240" w:lineRule="auto"/>
              <w:rPr>
                <w:rFonts w:ascii="Times New Roman" w:hAnsi="Times New Roman"/>
              </w:rPr>
            </w:pPr>
            <w:r w:rsidRPr="00095B5E">
              <w:rPr>
                <w:rFonts w:ascii="Times New Roman" w:hAnsi="Times New Roman"/>
              </w:rPr>
              <w:t>пл. Маяковського</w:t>
            </w:r>
          </w:p>
        </w:tc>
        <w:tc>
          <w:tcPr>
            <w:tcW w:w="1735" w:type="dxa"/>
            <w:noWrap/>
            <w:vAlign w:val="center"/>
          </w:tcPr>
          <w:p w:rsidR="00095B5E" w:rsidRPr="00095B5E" w:rsidRDefault="00095B5E" w:rsidP="00095B5E">
            <w:pPr>
              <w:spacing w:after="0" w:line="240" w:lineRule="auto"/>
              <w:rPr>
                <w:rFonts w:ascii="Times New Roman" w:hAnsi="Times New Roman"/>
              </w:rPr>
            </w:pPr>
            <w:r w:rsidRPr="00095B5E">
              <w:rPr>
                <w:rFonts w:ascii="Times New Roman" w:hAnsi="Times New Roman"/>
              </w:rPr>
              <w:t>ТНС</w:t>
            </w:r>
          </w:p>
        </w:tc>
        <w:tc>
          <w:tcPr>
            <w:tcW w:w="708" w:type="dxa"/>
            <w:vAlign w:val="center"/>
          </w:tcPr>
          <w:p w:rsidR="00095B5E" w:rsidRPr="00095B5E" w:rsidRDefault="00095B5E" w:rsidP="00095B5E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095B5E">
              <w:rPr>
                <w:rFonts w:ascii="Times New Roman" w:hAnsi="Times New Roman"/>
                <w:lang w:val="ru-RU"/>
              </w:rPr>
              <w:t>12</w:t>
            </w:r>
          </w:p>
        </w:tc>
        <w:tc>
          <w:tcPr>
            <w:tcW w:w="709" w:type="dxa"/>
            <w:noWrap/>
            <w:vAlign w:val="center"/>
          </w:tcPr>
          <w:p w:rsidR="00095B5E" w:rsidRPr="00095B5E" w:rsidRDefault="00095B5E" w:rsidP="00095B5E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095B5E">
              <w:rPr>
                <w:rFonts w:ascii="Times New Roman" w:hAnsi="Times New Roman"/>
                <w:lang w:val="ru-RU"/>
              </w:rPr>
              <w:t>1</w:t>
            </w:r>
          </w:p>
        </w:tc>
      </w:tr>
      <w:tr w:rsidR="00095B5E" w:rsidRPr="002968D9" w:rsidTr="00677247">
        <w:trPr>
          <w:trHeight w:val="397"/>
        </w:trPr>
        <w:tc>
          <w:tcPr>
            <w:tcW w:w="709" w:type="dxa"/>
            <w:noWrap/>
            <w:vAlign w:val="center"/>
          </w:tcPr>
          <w:p w:rsidR="00095B5E" w:rsidRPr="002968D9" w:rsidRDefault="00095B5E" w:rsidP="00095B5E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</w:tcPr>
          <w:p w:rsidR="00095B5E" w:rsidRPr="00095B5E" w:rsidRDefault="00B53935" w:rsidP="00095B5E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В-344</w:t>
            </w:r>
          </w:p>
        </w:tc>
        <w:tc>
          <w:tcPr>
            <w:tcW w:w="2551" w:type="dxa"/>
            <w:vAlign w:val="center"/>
          </w:tcPr>
          <w:p w:rsidR="00095B5E" w:rsidRPr="00095B5E" w:rsidRDefault="00095B5E" w:rsidP="00095B5E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095B5E">
              <w:rPr>
                <w:rFonts w:ascii="Times New Roman" w:hAnsi="Times New Roman"/>
                <w:lang w:val="ru-RU"/>
              </w:rPr>
              <w:t>13188,145;13073,651</w:t>
            </w:r>
          </w:p>
        </w:tc>
        <w:tc>
          <w:tcPr>
            <w:tcW w:w="2234" w:type="dxa"/>
            <w:vAlign w:val="center"/>
          </w:tcPr>
          <w:p w:rsidR="00095B5E" w:rsidRPr="00095B5E" w:rsidRDefault="00095B5E" w:rsidP="00095B5E">
            <w:pPr>
              <w:spacing w:after="0" w:line="240" w:lineRule="auto"/>
              <w:rPr>
                <w:rFonts w:ascii="Times New Roman" w:hAnsi="Times New Roman"/>
              </w:rPr>
            </w:pPr>
            <w:r w:rsidRPr="00095B5E">
              <w:rPr>
                <w:rFonts w:ascii="Times New Roman" w:hAnsi="Times New Roman"/>
              </w:rPr>
              <w:t>пл. Маяковського</w:t>
            </w:r>
          </w:p>
        </w:tc>
        <w:tc>
          <w:tcPr>
            <w:tcW w:w="1735" w:type="dxa"/>
            <w:noWrap/>
            <w:vAlign w:val="center"/>
          </w:tcPr>
          <w:p w:rsidR="00095B5E" w:rsidRPr="00095B5E" w:rsidRDefault="00095B5E" w:rsidP="00095B5E">
            <w:pPr>
              <w:spacing w:after="0" w:line="240" w:lineRule="auto"/>
              <w:rPr>
                <w:rFonts w:ascii="Times New Roman" w:hAnsi="Times New Roman"/>
              </w:rPr>
            </w:pPr>
            <w:r w:rsidRPr="00095B5E">
              <w:rPr>
                <w:rFonts w:ascii="Times New Roman" w:hAnsi="Times New Roman"/>
              </w:rPr>
              <w:t>ТНС</w:t>
            </w:r>
          </w:p>
        </w:tc>
        <w:tc>
          <w:tcPr>
            <w:tcW w:w="708" w:type="dxa"/>
            <w:vAlign w:val="center"/>
          </w:tcPr>
          <w:p w:rsidR="00095B5E" w:rsidRPr="00095B5E" w:rsidRDefault="00095B5E" w:rsidP="00095B5E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095B5E">
              <w:rPr>
                <w:rFonts w:ascii="Times New Roman" w:hAnsi="Times New Roman"/>
                <w:lang w:val="ru-RU"/>
              </w:rPr>
              <w:t>12</w:t>
            </w:r>
          </w:p>
        </w:tc>
        <w:tc>
          <w:tcPr>
            <w:tcW w:w="709" w:type="dxa"/>
            <w:noWrap/>
            <w:vAlign w:val="center"/>
          </w:tcPr>
          <w:p w:rsidR="00095B5E" w:rsidRPr="00095B5E" w:rsidRDefault="00095B5E" w:rsidP="00095B5E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095B5E">
              <w:rPr>
                <w:rFonts w:ascii="Times New Roman" w:hAnsi="Times New Roman"/>
                <w:lang w:val="ru-RU"/>
              </w:rPr>
              <w:t>1</w:t>
            </w:r>
          </w:p>
        </w:tc>
      </w:tr>
      <w:tr w:rsidR="00095B5E" w:rsidRPr="002968D9" w:rsidTr="00677247">
        <w:trPr>
          <w:trHeight w:val="397"/>
        </w:trPr>
        <w:tc>
          <w:tcPr>
            <w:tcW w:w="709" w:type="dxa"/>
            <w:noWrap/>
            <w:vAlign w:val="center"/>
          </w:tcPr>
          <w:p w:rsidR="00095B5E" w:rsidRPr="002968D9" w:rsidRDefault="00095B5E" w:rsidP="00095B5E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lang w:eastAsia="uk-UA"/>
              </w:rPr>
            </w:pPr>
          </w:p>
        </w:tc>
        <w:tc>
          <w:tcPr>
            <w:tcW w:w="993" w:type="dxa"/>
            <w:noWrap/>
            <w:vAlign w:val="center"/>
          </w:tcPr>
          <w:p w:rsidR="00095B5E" w:rsidRPr="00095B5E" w:rsidRDefault="00B53935" w:rsidP="00095B5E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В-345</w:t>
            </w:r>
          </w:p>
        </w:tc>
        <w:tc>
          <w:tcPr>
            <w:tcW w:w="2551" w:type="dxa"/>
            <w:vAlign w:val="center"/>
          </w:tcPr>
          <w:p w:rsidR="00095B5E" w:rsidRPr="00095B5E" w:rsidRDefault="00095B5E" w:rsidP="00095B5E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095B5E">
              <w:rPr>
                <w:rFonts w:ascii="Times New Roman" w:hAnsi="Times New Roman"/>
                <w:lang w:val="ru-RU"/>
              </w:rPr>
              <w:t>13180,843;13066,878</w:t>
            </w:r>
          </w:p>
        </w:tc>
        <w:tc>
          <w:tcPr>
            <w:tcW w:w="2234" w:type="dxa"/>
            <w:vAlign w:val="center"/>
          </w:tcPr>
          <w:p w:rsidR="00095B5E" w:rsidRPr="00095B5E" w:rsidRDefault="00095B5E" w:rsidP="00095B5E">
            <w:pPr>
              <w:spacing w:after="0" w:line="240" w:lineRule="auto"/>
              <w:rPr>
                <w:rFonts w:ascii="Times New Roman" w:hAnsi="Times New Roman"/>
              </w:rPr>
            </w:pPr>
            <w:r w:rsidRPr="00095B5E">
              <w:rPr>
                <w:rFonts w:ascii="Times New Roman" w:hAnsi="Times New Roman"/>
              </w:rPr>
              <w:t>пл. Маяковського</w:t>
            </w:r>
          </w:p>
        </w:tc>
        <w:tc>
          <w:tcPr>
            <w:tcW w:w="1735" w:type="dxa"/>
            <w:noWrap/>
            <w:vAlign w:val="center"/>
          </w:tcPr>
          <w:p w:rsidR="00095B5E" w:rsidRPr="00095B5E" w:rsidRDefault="00095B5E" w:rsidP="00095B5E">
            <w:pPr>
              <w:spacing w:after="0" w:line="240" w:lineRule="auto"/>
              <w:rPr>
                <w:rFonts w:ascii="Times New Roman" w:hAnsi="Times New Roman"/>
              </w:rPr>
            </w:pPr>
            <w:r w:rsidRPr="00095B5E">
              <w:rPr>
                <w:rFonts w:ascii="Times New Roman" w:hAnsi="Times New Roman"/>
              </w:rPr>
              <w:t>ТНС</w:t>
            </w:r>
          </w:p>
        </w:tc>
        <w:tc>
          <w:tcPr>
            <w:tcW w:w="708" w:type="dxa"/>
            <w:vAlign w:val="center"/>
          </w:tcPr>
          <w:p w:rsidR="00095B5E" w:rsidRPr="00095B5E" w:rsidRDefault="00095B5E" w:rsidP="00095B5E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095B5E">
              <w:rPr>
                <w:rFonts w:ascii="Times New Roman" w:hAnsi="Times New Roman"/>
                <w:lang w:val="ru-RU"/>
              </w:rPr>
              <w:t>12</w:t>
            </w:r>
          </w:p>
        </w:tc>
        <w:tc>
          <w:tcPr>
            <w:tcW w:w="709" w:type="dxa"/>
            <w:noWrap/>
            <w:vAlign w:val="center"/>
          </w:tcPr>
          <w:p w:rsidR="00095B5E" w:rsidRPr="00095B5E" w:rsidRDefault="00095B5E" w:rsidP="00095B5E">
            <w:pPr>
              <w:spacing w:after="0" w:line="240" w:lineRule="auto"/>
              <w:jc w:val="center"/>
              <w:rPr>
                <w:rFonts w:ascii="Times New Roman" w:hAnsi="Times New Roman"/>
                <w:lang w:val="ru-RU"/>
              </w:rPr>
            </w:pPr>
            <w:r w:rsidRPr="00095B5E">
              <w:rPr>
                <w:rFonts w:ascii="Times New Roman" w:hAnsi="Times New Roman"/>
                <w:lang w:val="ru-RU"/>
              </w:rPr>
              <w:t>1</w:t>
            </w:r>
          </w:p>
        </w:tc>
      </w:tr>
    </w:tbl>
    <w:p w:rsidR="00083C1D" w:rsidRDefault="00083C1D" w:rsidP="00083C1D">
      <w:pPr>
        <w:spacing w:after="0" w:line="240" w:lineRule="auto"/>
      </w:pPr>
    </w:p>
    <w:p w:rsidR="00083C1D" w:rsidRDefault="00083C1D" w:rsidP="00083C1D">
      <w:pPr>
        <w:spacing w:after="0" w:line="240" w:lineRule="auto"/>
      </w:pPr>
    </w:p>
    <w:p w:rsidR="00E176F8" w:rsidRPr="00E176F8" w:rsidRDefault="00E176F8" w:rsidP="00800435">
      <w:pPr>
        <w:spacing w:after="0" w:line="240" w:lineRule="exact"/>
        <w:ind w:firstLine="142"/>
        <w:outlineLvl w:val="0"/>
        <w:rPr>
          <w:rFonts w:ascii="Times New Roman" w:hAnsi="Times New Roman"/>
          <w:sz w:val="28"/>
          <w:szCs w:val="28"/>
        </w:rPr>
      </w:pPr>
      <w:r w:rsidRPr="00E176F8">
        <w:rPr>
          <w:rFonts w:ascii="Times New Roman" w:hAnsi="Times New Roman"/>
          <w:sz w:val="28"/>
          <w:szCs w:val="28"/>
        </w:rPr>
        <w:t xml:space="preserve">Заступник директора </w:t>
      </w:r>
    </w:p>
    <w:p w:rsidR="00E176F8" w:rsidRPr="00E176F8" w:rsidRDefault="00E176F8" w:rsidP="00800435">
      <w:pPr>
        <w:spacing w:after="0" w:line="240" w:lineRule="exact"/>
        <w:ind w:firstLine="142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E176F8">
        <w:rPr>
          <w:rFonts w:ascii="Times New Roman" w:hAnsi="Times New Roman"/>
          <w:sz w:val="28"/>
          <w:szCs w:val="28"/>
        </w:rPr>
        <w:t>епартамент</w:t>
      </w:r>
      <w:r>
        <w:rPr>
          <w:rFonts w:ascii="Times New Roman" w:hAnsi="Times New Roman"/>
          <w:sz w:val="28"/>
          <w:szCs w:val="28"/>
        </w:rPr>
        <w:t>у</w:t>
      </w:r>
      <w:r w:rsidRPr="00E176F8">
        <w:rPr>
          <w:rFonts w:ascii="Times New Roman" w:hAnsi="Times New Roman"/>
          <w:sz w:val="28"/>
          <w:szCs w:val="28"/>
        </w:rPr>
        <w:t xml:space="preserve"> архітектури та</w:t>
      </w:r>
    </w:p>
    <w:p w:rsidR="00E176F8" w:rsidRPr="00E176F8" w:rsidRDefault="00E176F8" w:rsidP="00800435">
      <w:pPr>
        <w:spacing w:after="0" w:line="240" w:lineRule="exact"/>
        <w:ind w:firstLine="142"/>
        <w:outlineLvl w:val="0"/>
        <w:rPr>
          <w:rFonts w:ascii="Times New Roman" w:hAnsi="Times New Roman"/>
          <w:sz w:val="28"/>
          <w:szCs w:val="28"/>
        </w:rPr>
      </w:pPr>
      <w:r w:rsidRPr="00E176F8">
        <w:rPr>
          <w:rFonts w:ascii="Times New Roman" w:hAnsi="Times New Roman"/>
          <w:sz w:val="28"/>
          <w:szCs w:val="28"/>
        </w:rPr>
        <w:t>мі</w:t>
      </w:r>
      <w:r w:rsidR="00800435">
        <w:rPr>
          <w:rFonts w:ascii="Times New Roman" w:hAnsi="Times New Roman"/>
          <w:sz w:val="28"/>
          <w:szCs w:val="28"/>
        </w:rPr>
        <w:t xml:space="preserve">стобудування міської ради </w:t>
      </w:r>
      <w:r w:rsidR="00800435">
        <w:rPr>
          <w:rFonts w:ascii="Times New Roman" w:hAnsi="Times New Roman"/>
          <w:sz w:val="28"/>
          <w:szCs w:val="28"/>
        </w:rPr>
        <w:tab/>
      </w:r>
      <w:r w:rsidR="00800435">
        <w:rPr>
          <w:rFonts w:ascii="Times New Roman" w:hAnsi="Times New Roman"/>
          <w:sz w:val="28"/>
          <w:szCs w:val="28"/>
        </w:rPr>
        <w:tab/>
      </w:r>
      <w:r w:rsidR="00800435">
        <w:rPr>
          <w:rFonts w:ascii="Times New Roman" w:hAnsi="Times New Roman"/>
          <w:sz w:val="28"/>
          <w:szCs w:val="28"/>
        </w:rPr>
        <w:tab/>
      </w:r>
      <w:r w:rsidR="00800435">
        <w:rPr>
          <w:rFonts w:ascii="Times New Roman" w:hAnsi="Times New Roman"/>
          <w:sz w:val="28"/>
          <w:szCs w:val="28"/>
        </w:rPr>
        <w:tab/>
      </w:r>
      <w:r w:rsidR="00800435">
        <w:rPr>
          <w:rFonts w:ascii="Times New Roman" w:hAnsi="Times New Roman"/>
          <w:sz w:val="28"/>
          <w:szCs w:val="28"/>
        </w:rPr>
        <w:tab/>
        <w:t xml:space="preserve">         </w:t>
      </w:r>
      <w:r w:rsidRPr="00E176F8">
        <w:rPr>
          <w:rFonts w:ascii="Times New Roman" w:hAnsi="Times New Roman"/>
          <w:sz w:val="28"/>
          <w:szCs w:val="28"/>
        </w:rPr>
        <w:t xml:space="preserve">П.В. Назаренко   </w:t>
      </w:r>
    </w:p>
    <w:p w:rsidR="00E176F8" w:rsidRPr="00E176F8" w:rsidRDefault="00E176F8" w:rsidP="00800435">
      <w:pPr>
        <w:spacing w:after="0" w:line="240" w:lineRule="exact"/>
        <w:outlineLvl w:val="0"/>
        <w:rPr>
          <w:rFonts w:ascii="Times New Roman" w:hAnsi="Times New Roman"/>
          <w:sz w:val="28"/>
          <w:szCs w:val="28"/>
        </w:rPr>
      </w:pPr>
    </w:p>
    <w:p w:rsidR="00E176F8" w:rsidRPr="00E176F8" w:rsidRDefault="00E176F8" w:rsidP="00800435">
      <w:pPr>
        <w:spacing w:after="0" w:line="240" w:lineRule="exact"/>
        <w:ind w:firstLine="142"/>
        <w:outlineLvl w:val="0"/>
        <w:rPr>
          <w:rFonts w:ascii="Times New Roman" w:hAnsi="Times New Roman"/>
          <w:sz w:val="28"/>
          <w:szCs w:val="28"/>
        </w:rPr>
      </w:pPr>
    </w:p>
    <w:p w:rsidR="00E176F8" w:rsidRPr="00E176F8" w:rsidRDefault="00E176F8" w:rsidP="00800435">
      <w:pPr>
        <w:spacing w:after="0" w:line="240" w:lineRule="exact"/>
        <w:ind w:firstLine="142"/>
        <w:outlineLvl w:val="0"/>
        <w:rPr>
          <w:rFonts w:ascii="Times New Roman" w:hAnsi="Times New Roman"/>
          <w:sz w:val="28"/>
          <w:szCs w:val="28"/>
        </w:rPr>
      </w:pPr>
      <w:r w:rsidRPr="00E176F8">
        <w:rPr>
          <w:rFonts w:ascii="Times New Roman" w:hAnsi="Times New Roman"/>
          <w:sz w:val="28"/>
          <w:szCs w:val="28"/>
        </w:rPr>
        <w:t>Керуючи</w:t>
      </w:r>
      <w:r w:rsidR="004C0BB2">
        <w:rPr>
          <w:rFonts w:ascii="Times New Roman" w:hAnsi="Times New Roman"/>
          <w:sz w:val="28"/>
          <w:szCs w:val="28"/>
        </w:rPr>
        <w:t>й</w:t>
      </w:r>
      <w:r w:rsidRPr="00E176F8">
        <w:rPr>
          <w:rFonts w:ascii="Times New Roman" w:hAnsi="Times New Roman"/>
          <w:sz w:val="28"/>
          <w:szCs w:val="28"/>
        </w:rPr>
        <w:t xml:space="preserve"> справами</w:t>
      </w:r>
    </w:p>
    <w:p w:rsidR="00E176F8" w:rsidRPr="00E176F8" w:rsidRDefault="00E176F8" w:rsidP="00800435">
      <w:pPr>
        <w:spacing w:after="0" w:line="240" w:lineRule="exact"/>
        <w:ind w:firstLine="142"/>
        <w:outlineLvl w:val="0"/>
        <w:rPr>
          <w:rFonts w:ascii="Times New Roman" w:hAnsi="Times New Roman"/>
          <w:sz w:val="28"/>
          <w:szCs w:val="28"/>
        </w:rPr>
      </w:pPr>
      <w:r w:rsidRPr="00E176F8">
        <w:rPr>
          <w:rFonts w:ascii="Times New Roman" w:hAnsi="Times New Roman"/>
          <w:sz w:val="28"/>
          <w:szCs w:val="28"/>
        </w:rPr>
        <w:t>виконкому ради</w:t>
      </w:r>
      <w:r w:rsidRPr="00E176F8">
        <w:rPr>
          <w:rFonts w:ascii="Times New Roman" w:hAnsi="Times New Roman"/>
          <w:sz w:val="28"/>
          <w:szCs w:val="28"/>
        </w:rPr>
        <w:tab/>
      </w:r>
      <w:r w:rsidRPr="00E176F8">
        <w:rPr>
          <w:rFonts w:ascii="Times New Roman" w:hAnsi="Times New Roman"/>
          <w:sz w:val="28"/>
          <w:szCs w:val="28"/>
        </w:rPr>
        <w:tab/>
      </w:r>
      <w:r w:rsidRPr="00E176F8">
        <w:rPr>
          <w:rFonts w:ascii="Times New Roman" w:hAnsi="Times New Roman"/>
          <w:sz w:val="28"/>
          <w:szCs w:val="28"/>
        </w:rPr>
        <w:tab/>
      </w:r>
      <w:r w:rsidRPr="00E176F8">
        <w:rPr>
          <w:rFonts w:ascii="Times New Roman" w:hAnsi="Times New Roman"/>
          <w:sz w:val="28"/>
          <w:szCs w:val="28"/>
        </w:rPr>
        <w:tab/>
      </w:r>
      <w:r w:rsidRPr="00E176F8">
        <w:rPr>
          <w:rFonts w:ascii="Times New Roman" w:hAnsi="Times New Roman"/>
          <w:sz w:val="28"/>
          <w:szCs w:val="28"/>
        </w:rPr>
        <w:tab/>
      </w:r>
      <w:r w:rsidRPr="00E176F8">
        <w:rPr>
          <w:rFonts w:ascii="Times New Roman" w:hAnsi="Times New Roman"/>
          <w:sz w:val="28"/>
          <w:szCs w:val="28"/>
        </w:rPr>
        <w:tab/>
      </w:r>
      <w:r w:rsidRPr="00E176F8">
        <w:rPr>
          <w:rFonts w:ascii="Times New Roman" w:hAnsi="Times New Roman"/>
          <w:sz w:val="28"/>
          <w:szCs w:val="28"/>
        </w:rPr>
        <w:tab/>
      </w:r>
      <w:r w:rsidRPr="00E176F8">
        <w:rPr>
          <w:rFonts w:ascii="Times New Roman" w:hAnsi="Times New Roman"/>
          <w:sz w:val="28"/>
          <w:szCs w:val="28"/>
        </w:rPr>
        <w:tab/>
      </w:r>
      <w:r w:rsidR="00800435">
        <w:rPr>
          <w:rFonts w:ascii="Times New Roman" w:hAnsi="Times New Roman"/>
          <w:sz w:val="28"/>
          <w:szCs w:val="28"/>
        </w:rPr>
        <w:t xml:space="preserve">         </w:t>
      </w:r>
      <w:r w:rsidRPr="00E176F8">
        <w:rPr>
          <w:rFonts w:ascii="Times New Roman" w:hAnsi="Times New Roman"/>
          <w:sz w:val="28"/>
          <w:szCs w:val="28"/>
        </w:rPr>
        <w:t xml:space="preserve">Р.А. </w:t>
      </w:r>
      <w:proofErr w:type="spellStart"/>
      <w:r w:rsidRPr="00E176F8">
        <w:rPr>
          <w:rFonts w:ascii="Times New Roman" w:hAnsi="Times New Roman"/>
          <w:sz w:val="28"/>
          <w:szCs w:val="28"/>
        </w:rPr>
        <w:t>Омельянович</w:t>
      </w:r>
      <w:proofErr w:type="spellEnd"/>
    </w:p>
    <w:p w:rsidR="008F77DB" w:rsidRDefault="008F77DB" w:rsidP="00800435">
      <w:pPr>
        <w:spacing w:after="0" w:line="240" w:lineRule="exact"/>
        <w:ind w:firstLine="142"/>
        <w:outlineLvl w:val="0"/>
      </w:pPr>
    </w:p>
    <w:sectPr w:rsidR="008F77DB" w:rsidSect="00F3011D">
      <w:headerReference w:type="default" r:id="rId9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9CB" w:rsidRDefault="002559CB" w:rsidP="00F1667C">
      <w:pPr>
        <w:spacing w:after="0" w:line="240" w:lineRule="auto"/>
      </w:pPr>
      <w:r>
        <w:separator/>
      </w:r>
    </w:p>
  </w:endnote>
  <w:endnote w:type="continuationSeparator" w:id="0">
    <w:p w:rsidR="002559CB" w:rsidRDefault="002559CB" w:rsidP="00F166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9CB" w:rsidRDefault="002559CB" w:rsidP="00F1667C">
      <w:pPr>
        <w:spacing w:after="0" w:line="240" w:lineRule="auto"/>
      </w:pPr>
      <w:r>
        <w:separator/>
      </w:r>
    </w:p>
  </w:footnote>
  <w:footnote w:type="continuationSeparator" w:id="0">
    <w:p w:rsidR="002559CB" w:rsidRDefault="002559CB" w:rsidP="00F166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4176326"/>
      <w:docPartObj>
        <w:docPartGallery w:val="Page Numbers (Top of Page)"/>
        <w:docPartUnique/>
      </w:docPartObj>
    </w:sdtPr>
    <w:sdtEndPr/>
    <w:sdtContent>
      <w:p w:rsidR="00FE379D" w:rsidRDefault="00FE379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048F" w:rsidRPr="00BD048F">
          <w:rPr>
            <w:noProof/>
            <w:lang w:val="ru-RU"/>
          </w:rPr>
          <w:t>15</w:t>
        </w:r>
        <w:r>
          <w:fldChar w:fldCharType="end"/>
        </w:r>
      </w:p>
    </w:sdtContent>
  </w:sdt>
  <w:p w:rsidR="00FE379D" w:rsidRDefault="00FE379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52D4E"/>
    <w:multiLevelType w:val="hybridMultilevel"/>
    <w:tmpl w:val="689EE4F4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ED6324"/>
    <w:multiLevelType w:val="hybridMultilevel"/>
    <w:tmpl w:val="51D007A2"/>
    <w:lvl w:ilvl="0" w:tplc="66A0A1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2557D2"/>
    <w:multiLevelType w:val="hybridMultilevel"/>
    <w:tmpl w:val="689EE4F4"/>
    <w:lvl w:ilvl="0" w:tplc="0422000F">
      <w:start w:val="1"/>
      <w:numFmt w:val="decimal"/>
      <w:lvlText w:val="%1."/>
      <w:lvlJc w:val="left"/>
      <w:pPr>
        <w:ind w:left="927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D24BC0"/>
    <w:multiLevelType w:val="hybridMultilevel"/>
    <w:tmpl w:val="689EE4F4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205B20"/>
    <w:multiLevelType w:val="hybridMultilevel"/>
    <w:tmpl w:val="5A7259C2"/>
    <w:lvl w:ilvl="0" w:tplc="66A0A1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6A1919"/>
    <w:multiLevelType w:val="hybridMultilevel"/>
    <w:tmpl w:val="12A4989C"/>
    <w:lvl w:ilvl="0" w:tplc="66A0A1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760BAF"/>
    <w:multiLevelType w:val="hybridMultilevel"/>
    <w:tmpl w:val="689EE4F4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4808F6"/>
    <w:multiLevelType w:val="hybridMultilevel"/>
    <w:tmpl w:val="CF56B8B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A921AA"/>
    <w:multiLevelType w:val="hybridMultilevel"/>
    <w:tmpl w:val="5394CBE6"/>
    <w:lvl w:ilvl="0" w:tplc="66A0A1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EC00FA"/>
    <w:multiLevelType w:val="hybridMultilevel"/>
    <w:tmpl w:val="29C00448"/>
    <w:lvl w:ilvl="0" w:tplc="66A0A1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412750"/>
    <w:multiLevelType w:val="hybridMultilevel"/>
    <w:tmpl w:val="689EE4F4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AD2D99"/>
    <w:multiLevelType w:val="hybridMultilevel"/>
    <w:tmpl w:val="689EE4F4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D17465"/>
    <w:multiLevelType w:val="hybridMultilevel"/>
    <w:tmpl w:val="1C0C5E2E"/>
    <w:lvl w:ilvl="0" w:tplc="57DE6BBE">
      <w:start w:val="300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ED362D"/>
    <w:multiLevelType w:val="hybridMultilevel"/>
    <w:tmpl w:val="689EE4F4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1"/>
  </w:num>
  <w:num w:numId="4">
    <w:abstractNumId w:val="12"/>
  </w:num>
  <w:num w:numId="5">
    <w:abstractNumId w:val="7"/>
  </w:num>
  <w:num w:numId="6">
    <w:abstractNumId w:val="4"/>
  </w:num>
  <w:num w:numId="7">
    <w:abstractNumId w:val="5"/>
  </w:num>
  <w:num w:numId="8">
    <w:abstractNumId w:val="8"/>
  </w:num>
  <w:num w:numId="9">
    <w:abstractNumId w:val="13"/>
  </w:num>
  <w:num w:numId="10">
    <w:abstractNumId w:val="0"/>
  </w:num>
  <w:num w:numId="11">
    <w:abstractNumId w:val="3"/>
  </w:num>
  <w:num w:numId="12">
    <w:abstractNumId w:val="10"/>
  </w:num>
  <w:num w:numId="13">
    <w:abstractNumId w:val="6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766"/>
    <w:rsid w:val="00017AEE"/>
    <w:rsid w:val="000305D2"/>
    <w:rsid w:val="000449B8"/>
    <w:rsid w:val="0006048B"/>
    <w:rsid w:val="00061163"/>
    <w:rsid w:val="00066833"/>
    <w:rsid w:val="0007709A"/>
    <w:rsid w:val="00083C1D"/>
    <w:rsid w:val="00095B5E"/>
    <w:rsid w:val="000D266E"/>
    <w:rsid w:val="000E678F"/>
    <w:rsid w:val="000F4A4F"/>
    <w:rsid w:val="00114766"/>
    <w:rsid w:val="00116DF9"/>
    <w:rsid w:val="00120E80"/>
    <w:rsid w:val="001302CE"/>
    <w:rsid w:val="001338A3"/>
    <w:rsid w:val="0013663D"/>
    <w:rsid w:val="001447D2"/>
    <w:rsid w:val="00153505"/>
    <w:rsid w:val="00166251"/>
    <w:rsid w:val="00166D0D"/>
    <w:rsid w:val="001673BA"/>
    <w:rsid w:val="001715E2"/>
    <w:rsid w:val="00194E9D"/>
    <w:rsid w:val="001B3D61"/>
    <w:rsid w:val="001E023A"/>
    <w:rsid w:val="001E06E1"/>
    <w:rsid w:val="001E527C"/>
    <w:rsid w:val="00200807"/>
    <w:rsid w:val="0023186D"/>
    <w:rsid w:val="002374B5"/>
    <w:rsid w:val="002559CB"/>
    <w:rsid w:val="00256D64"/>
    <w:rsid w:val="0026302C"/>
    <w:rsid w:val="002760DC"/>
    <w:rsid w:val="00283E92"/>
    <w:rsid w:val="00290D03"/>
    <w:rsid w:val="002968D9"/>
    <w:rsid w:val="002969D8"/>
    <w:rsid w:val="002A3569"/>
    <w:rsid w:val="002B42AB"/>
    <w:rsid w:val="002D7396"/>
    <w:rsid w:val="002E1A29"/>
    <w:rsid w:val="0031441E"/>
    <w:rsid w:val="00316A70"/>
    <w:rsid w:val="00325636"/>
    <w:rsid w:val="003456A2"/>
    <w:rsid w:val="003516D0"/>
    <w:rsid w:val="003533BF"/>
    <w:rsid w:val="00361EE9"/>
    <w:rsid w:val="00364172"/>
    <w:rsid w:val="003677D7"/>
    <w:rsid w:val="00367F03"/>
    <w:rsid w:val="00374EC7"/>
    <w:rsid w:val="00376F26"/>
    <w:rsid w:val="00391237"/>
    <w:rsid w:val="003B32AB"/>
    <w:rsid w:val="003C0E74"/>
    <w:rsid w:val="003C11A8"/>
    <w:rsid w:val="003D1E46"/>
    <w:rsid w:val="003D2ADE"/>
    <w:rsid w:val="003E0198"/>
    <w:rsid w:val="003F1352"/>
    <w:rsid w:val="003F7E58"/>
    <w:rsid w:val="00433E37"/>
    <w:rsid w:val="00440DE2"/>
    <w:rsid w:val="0044186B"/>
    <w:rsid w:val="00454119"/>
    <w:rsid w:val="0046624B"/>
    <w:rsid w:val="00482E2A"/>
    <w:rsid w:val="00483093"/>
    <w:rsid w:val="004B0694"/>
    <w:rsid w:val="004B131E"/>
    <w:rsid w:val="004B5DD0"/>
    <w:rsid w:val="004C0BB2"/>
    <w:rsid w:val="004C0F17"/>
    <w:rsid w:val="004C25C2"/>
    <w:rsid w:val="004C5E00"/>
    <w:rsid w:val="004F06A9"/>
    <w:rsid w:val="004F18F0"/>
    <w:rsid w:val="005316F1"/>
    <w:rsid w:val="00544840"/>
    <w:rsid w:val="00556BA7"/>
    <w:rsid w:val="00566813"/>
    <w:rsid w:val="005727C2"/>
    <w:rsid w:val="005A1A7F"/>
    <w:rsid w:val="005A227A"/>
    <w:rsid w:val="005B7C16"/>
    <w:rsid w:val="005C4965"/>
    <w:rsid w:val="005D207B"/>
    <w:rsid w:val="005D62AE"/>
    <w:rsid w:val="005D750A"/>
    <w:rsid w:val="005E59B0"/>
    <w:rsid w:val="005E5B56"/>
    <w:rsid w:val="005E7E67"/>
    <w:rsid w:val="005F0D28"/>
    <w:rsid w:val="005F2874"/>
    <w:rsid w:val="00602771"/>
    <w:rsid w:val="006035EE"/>
    <w:rsid w:val="00603657"/>
    <w:rsid w:val="00612BD1"/>
    <w:rsid w:val="00617C82"/>
    <w:rsid w:val="00651B39"/>
    <w:rsid w:val="006533F4"/>
    <w:rsid w:val="0066261A"/>
    <w:rsid w:val="00665DCE"/>
    <w:rsid w:val="00677247"/>
    <w:rsid w:val="00695BA7"/>
    <w:rsid w:val="006A44F8"/>
    <w:rsid w:val="006C2133"/>
    <w:rsid w:val="006C3172"/>
    <w:rsid w:val="0070236B"/>
    <w:rsid w:val="00712E64"/>
    <w:rsid w:val="00720990"/>
    <w:rsid w:val="00733036"/>
    <w:rsid w:val="0074275D"/>
    <w:rsid w:val="00767ED7"/>
    <w:rsid w:val="00770044"/>
    <w:rsid w:val="00776A82"/>
    <w:rsid w:val="00784A55"/>
    <w:rsid w:val="0079339D"/>
    <w:rsid w:val="007A5C6D"/>
    <w:rsid w:val="007A693E"/>
    <w:rsid w:val="007D0DB0"/>
    <w:rsid w:val="007D548D"/>
    <w:rsid w:val="00800435"/>
    <w:rsid w:val="008112AC"/>
    <w:rsid w:val="0081549B"/>
    <w:rsid w:val="0082434A"/>
    <w:rsid w:val="008244A7"/>
    <w:rsid w:val="008400E4"/>
    <w:rsid w:val="008466C0"/>
    <w:rsid w:val="00852C8C"/>
    <w:rsid w:val="008568FD"/>
    <w:rsid w:val="008829AB"/>
    <w:rsid w:val="00884A37"/>
    <w:rsid w:val="008909A5"/>
    <w:rsid w:val="008A2F4F"/>
    <w:rsid w:val="008A7036"/>
    <w:rsid w:val="008B2FAE"/>
    <w:rsid w:val="008B4A09"/>
    <w:rsid w:val="008B5AA5"/>
    <w:rsid w:val="008B72EA"/>
    <w:rsid w:val="008D1B2A"/>
    <w:rsid w:val="008F27D0"/>
    <w:rsid w:val="008F6372"/>
    <w:rsid w:val="008F77DB"/>
    <w:rsid w:val="0090452C"/>
    <w:rsid w:val="00912252"/>
    <w:rsid w:val="0092099B"/>
    <w:rsid w:val="00942ED5"/>
    <w:rsid w:val="009514DF"/>
    <w:rsid w:val="00961686"/>
    <w:rsid w:val="0096492A"/>
    <w:rsid w:val="00964B48"/>
    <w:rsid w:val="009777ED"/>
    <w:rsid w:val="00996D63"/>
    <w:rsid w:val="00996D9B"/>
    <w:rsid w:val="009C1BBB"/>
    <w:rsid w:val="009C7F79"/>
    <w:rsid w:val="009E7960"/>
    <w:rsid w:val="009F7E80"/>
    <w:rsid w:val="00A2592B"/>
    <w:rsid w:val="00A30C44"/>
    <w:rsid w:val="00A37F30"/>
    <w:rsid w:val="00A62484"/>
    <w:rsid w:val="00A84536"/>
    <w:rsid w:val="00A85DBC"/>
    <w:rsid w:val="00AD72EB"/>
    <w:rsid w:val="00AE0D40"/>
    <w:rsid w:val="00AE3E8B"/>
    <w:rsid w:val="00AE604C"/>
    <w:rsid w:val="00AE75BC"/>
    <w:rsid w:val="00AF053C"/>
    <w:rsid w:val="00AF1C10"/>
    <w:rsid w:val="00B01244"/>
    <w:rsid w:val="00B05B53"/>
    <w:rsid w:val="00B301F4"/>
    <w:rsid w:val="00B35D72"/>
    <w:rsid w:val="00B44C53"/>
    <w:rsid w:val="00B476ED"/>
    <w:rsid w:val="00B53935"/>
    <w:rsid w:val="00B93749"/>
    <w:rsid w:val="00BA0AB6"/>
    <w:rsid w:val="00BA2A60"/>
    <w:rsid w:val="00BB34AF"/>
    <w:rsid w:val="00BD048F"/>
    <w:rsid w:val="00BE1B22"/>
    <w:rsid w:val="00BE5B0D"/>
    <w:rsid w:val="00BF6AB4"/>
    <w:rsid w:val="00C0719A"/>
    <w:rsid w:val="00C60CF7"/>
    <w:rsid w:val="00C67B0B"/>
    <w:rsid w:val="00C74584"/>
    <w:rsid w:val="00C7571B"/>
    <w:rsid w:val="00C965C1"/>
    <w:rsid w:val="00CA0D58"/>
    <w:rsid w:val="00CA17C5"/>
    <w:rsid w:val="00CA4F65"/>
    <w:rsid w:val="00CC01E9"/>
    <w:rsid w:val="00CE22B7"/>
    <w:rsid w:val="00D0263A"/>
    <w:rsid w:val="00D03D78"/>
    <w:rsid w:val="00D172F3"/>
    <w:rsid w:val="00D20F35"/>
    <w:rsid w:val="00D37327"/>
    <w:rsid w:val="00D37BCD"/>
    <w:rsid w:val="00D428B7"/>
    <w:rsid w:val="00D50761"/>
    <w:rsid w:val="00D661A5"/>
    <w:rsid w:val="00D7664A"/>
    <w:rsid w:val="00D768ED"/>
    <w:rsid w:val="00D82F58"/>
    <w:rsid w:val="00D85CAC"/>
    <w:rsid w:val="00D918D7"/>
    <w:rsid w:val="00DB1B68"/>
    <w:rsid w:val="00DC0C08"/>
    <w:rsid w:val="00DC7DB6"/>
    <w:rsid w:val="00DD724F"/>
    <w:rsid w:val="00E003B0"/>
    <w:rsid w:val="00E0070B"/>
    <w:rsid w:val="00E176F8"/>
    <w:rsid w:val="00E20798"/>
    <w:rsid w:val="00E45478"/>
    <w:rsid w:val="00E600F4"/>
    <w:rsid w:val="00E60521"/>
    <w:rsid w:val="00E658B0"/>
    <w:rsid w:val="00E759E3"/>
    <w:rsid w:val="00E77340"/>
    <w:rsid w:val="00E921E8"/>
    <w:rsid w:val="00EF18AC"/>
    <w:rsid w:val="00EF5081"/>
    <w:rsid w:val="00F1667C"/>
    <w:rsid w:val="00F20244"/>
    <w:rsid w:val="00F3011D"/>
    <w:rsid w:val="00F308F5"/>
    <w:rsid w:val="00F62889"/>
    <w:rsid w:val="00F7131C"/>
    <w:rsid w:val="00F87145"/>
    <w:rsid w:val="00FA617E"/>
    <w:rsid w:val="00FA7BEC"/>
    <w:rsid w:val="00FC4240"/>
    <w:rsid w:val="00FD40F8"/>
    <w:rsid w:val="00FE3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C1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83C1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83C1D"/>
    <w:rPr>
      <w:color w:val="800080"/>
      <w:u w:val="single"/>
    </w:rPr>
  </w:style>
  <w:style w:type="paragraph" w:customStyle="1" w:styleId="xl63">
    <w:name w:val="xl63"/>
    <w:basedOn w:val="a"/>
    <w:rsid w:val="00083C1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xl64">
    <w:name w:val="xl64"/>
    <w:basedOn w:val="a"/>
    <w:rsid w:val="00083C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xl65">
    <w:name w:val="xl65"/>
    <w:basedOn w:val="a"/>
    <w:rsid w:val="00083C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xl66">
    <w:name w:val="xl66"/>
    <w:basedOn w:val="a"/>
    <w:rsid w:val="00083C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uk-UA"/>
    </w:rPr>
  </w:style>
  <w:style w:type="table" w:styleId="a5">
    <w:name w:val="Table Grid"/>
    <w:basedOn w:val="a1"/>
    <w:uiPriority w:val="59"/>
    <w:rsid w:val="00083C1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83C1D"/>
    <w:pPr>
      <w:ind w:left="720"/>
      <w:contextualSpacing/>
    </w:pPr>
  </w:style>
  <w:style w:type="paragraph" w:styleId="a7">
    <w:name w:val="Document Map"/>
    <w:basedOn w:val="a"/>
    <w:link w:val="a8"/>
    <w:uiPriority w:val="99"/>
    <w:semiHidden/>
    <w:unhideWhenUsed/>
    <w:rsid w:val="00083C1D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083C1D"/>
    <w:rPr>
      <w:rFonts w:ascii="Tahoma" w:eastAsia="Calibri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8243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2434A"/>
    <w:rPr>
      <w:rFonts w:ascii="Segoe UI" w:eastAsia="Calibr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F1667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F1667C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F1667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1667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C1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83C1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83C1D"/>
    <w:rPr>
      <w:color w:val="800080"/>
      <w:u w:val="single"/>
    </w:rPr>
  </w:style>
  <w:style w:type="paragraph" w:customStyle="1" w:styleId="xl63">
    <w:name w:val="xl63"/>
    <w:basedOn w:val="a"/>
    <w:rsid w:val="00083C1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xl64">
    <w:name w:val="xl64"/>
    <w:basedOn w:val="a"/>
    <w:rsid w:val="00083C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xl65">
    <w:name w:val="xl65"/>
    <w:basedOn w:val="a"/>
    <w:rsid w:val="00083C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xl66">
    <w:name w:val="xl66"/>
    <w:basedOn w:val="a"/>
    <w:rsid w:val="00083C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uk-UA"/>
    </w:rPr>
  </w:style>
  <w:style w:type="table" w:styleId="a5">
    <w:name w:val="Table Grid"/>
    <w:basedOn w:val="a1"/>
    <w:uiPriority w:val="59"/>
    <w:rsid w:val="00083C1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083C1D"/>
    <w:pPr>
      <w:ind w:left="720"/>
      <w:contextualSpacing/>
    </w:pPr>
  </w:style>
  <w:style w:type="paragraph" w:styleId="a7">
    <w:name w:val="Document Map"/>
    <w:basedOn w:val="a"/>
    <w:link w:val="a8"/>
    <w:uiPriority w:val="99"/>
    <w:semiHidden/>
    <w:unhideWhenUsed/>
    <w:rsid w:val="00083C1D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083C1D"/>
    <w:rPr>
      <w:rFonts w:ascii="Tahoma" w:eastAsia="Calibri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8243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2434A"/>
    <w:rPr>
      <w:rFonts w:ascii="Segoe UI" w:eastAsia="Calibr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F1667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F1667C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F1667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1667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559F9A-BF1D-42AD-9B5A-AF2FDE20B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15</Pages>
  <Words>16266</Words>
  <Characters>9273</Characters>
  <Application>Microsoft Office Word</Application>
  <DocSecurity>0</DocSecurity>
  <Lines>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Вази-Мукахаль</dc:creator>
  <cp:lastModifiedBy>NewGUA</cp:lastModifiedBy>
  <cp:revision>3</cp:revision>
  <cp:lastPrinted>2021-01-20T08:18:00Z</cp:lastPrinted>
  <dcterms:created xsi:type="dcterms:W3CDTF">2021-01-20T08:15:00Z</dcterms:created>
  <dcterms:modified xsi:type="dcterms:W3CDTF">2021-01-20T08:18:00Z</dcterms:modified>
</cp:coreProperties>
</file>